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6520"/>
      </w:tblGrid>
      <w:tr w:rsidR="00A9519F" w:rsidRPr="00A9519F" w:rsidTr="00A12DFC">
        <w:tc>
          <w:tcPr>
            <w:tcW w:w="2802" w:type="dxa"/>
          </w:tcPr>
          <w:p w:rsidR="00A9519F" w:rsidRPr="00A9519F" w:rsidRDefault="00A9519F" w:rsidP="00A9519F">
            <w:pPr>
              <w:jc w:val="center"/>
              <w:rPr>
                <w:b/>
                <w:szCs w:val="26"/>
              </w:rPr>
            </w:pPr>
            <w:r w:rsidRPr="00A9519F">
              <w:rPr>
                <w:b/>
                <w:szCs w:val="26"/>
              </w:rPr>
              <w:t>ỦY BAN NHÂN DÂN</w:t>
            </w:r>
          </w:p>
          <w:p w:rsidR="00A9519F" w:rsidRDefault="00A9519F" w:rsidP="00A9519F">
            <w:pPr>
              <w:jc w:val="center"/>
              <w:rPr>
                <w:b/>
                <w:szCs w:val="26"/>
              </w:rPr>
            </w:pPr>
            <w:r w:rsidRPr="00A9519F">
              <w:rPr>
                <w:b/>
                <w:szCs w:val="26"/>
              </w:rPr>
              <w:t>XÃ MÙ CẢ</w:t>
            </w:r>
          </w:p>
          <w:p w:rsidR="00A9519F" w:rsidRPr="00A9519F" w:rsidRDefault="00A9519F" w:rsidP="00A9519F">
            <w:pPr>
              <w:jc w:val="center"/>
              <w:rPr>
                <w:b/>
                <w:szCs w:val="26"/>
              </w:rPr>
            </w:pPr>
            <w:r>
              <w:rPr>
                <w:b/>
                <w:noProof/>
                <w:szCs w:val="26"/>
              </w:rPr>
              <mc:AlternateContent>
                <mc:Choice Requires="wps">
                  <w:drawing>
                    <wp:anchor distT="0" distB="0" distL="114300" distR="114300" simplePos="0" relativeHeight="251659264" behindDoc="0" locked="0" layoutInCell="1" allowOverlap="1" wp14:anchorId="1AEF51D8" wp14:editId="6A239B6A">
                      <wp:simplePos x="0" y="0"/>
                      <wp:positionH relativeFrom="column">
                        <wp:posOffset>653415</wp:posOffset>
                      </wp:positionH>
                      <wp:positionV relativeFrom="paragraph">
                        <wp:posOffset>36830</wp:posOffset>
                      </wp:positionV>
                      <wp:extent cx="4191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41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45pt,2.9pt" to="84.4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" strokecolor="black [3040]"/>
                  </w:pict>
                </mc:Fallback>
              </mc:AlternateContent>
            </w:r>
          </w:p>
        </w:tc>
        <w:tc>
          <w:tcPr>
            <w:tcW w:w="6520" w:type="dxa"/>
          </w:tcPr>
          <w:p w:rsidR="00A9519F" w:rsidRPr="00A9519F" w:rsidRDefault="00A9519F" w:rsidP="00A9519F">
            <w:pPr>
              <w:jc w:val="center"/>
              <w:rPr>
                <w:b/>
                <w:szCs w:val="26"/>
              </w:rPr>
            </w:pPr>
            <w:r w:rsidRPr="00A9519F">
              <w:rPr>
                <w:b/>
                <w:szCs w:val="26"/>
              </w:rPr>
              <w:t>CỘNG HÒA XÃ HỘI CHỦ NGHĨA VIỆT NAM</w:t>
            </w:r>
          </w:p>
          <w:p w:rsidR="00A9519F" w:rsidRPr="00A9519F" w:rsidRDefault="00A9519F" w:rsidP="00A9519F">
            <w:pPr>
              <w:jc w:val="center"/>
              <w:rPr>
                <w:b/>
                <w:sz w:val="28"/>
              </w:rPr>
            </w:pPr>
            <w:r>
              <w:rPr>
                <w:b/>
                <w:noProof/>
                <w:sz w:val="28"/>
              </w:rPr>
              <mc:AlternateContent>
                <mc:Choice Requires="wps">
                  <w:drawing>
                    <wp:anchor distT="0" distB="0" distL="114300" distR="114300" simplePos="0" relativeHeight="251660288" behindDoc="0" locked="0" layoutInCell="1" allowOverlap="1" wp14:anchorId="730E2A70" wp14:editId="017F1156">
                      <wp:simplePos x="0" y="0"/>
                      <wp:positionH relativeFrom="column">
                        <wp:posOffset>874395</wp:posOffset>
                      </wp:positionH>
                      <wp:positionV relativeFrom="paragraph">
                        <wp:posOffset>226695</wp:posOffset>
                      </wp:positionV>
                      <wp:extent cx="22479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85pt,17.85pt" to="245.8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" strokecolor="black [3040]"/>
                  </w:pict>
                </mc:Fallback>
              </mc:AlternateContent>
            </w:r>
            <w:r w:rsidRPr="00A9519F">
              <w:rPr>
                <w:b/>
                <w:sz w:val="28"/>
              </w:rPr>
              <w:t>Độc lập - Tự do - Hạnh phúc</w:t>
            </w:r>
          </w:p>
        </w:tc>
      </w:tr>
      <w:tr w:rsidR="00A9519F" w:rsidRPr="00A9519F" w:rsidTr="00A12DFC">
        <w:tc>
          <w:tcPr>
            <w:tcW w:w="2802" w:type="dxa"/>
          </w:tcPr>
          <w:p w:rsidR="00A9519F" w:rsidRPr="00A9519F" w:rsidRDefault="00A9519F" w:rsidP="00A9519F">
            <w:pPr>
              <w:jc w:val="center"/>
              <w:rPr>
                <w:szCs w:val="26"/>
              </w:rPr>
            </w:pPr>
            <w:r w:rsidRPr="00A9519F">
              <w:rPr>
                <w:szCs w:val="26"/>
              </w:rPr>
              <w:t>Số:        /BC-UBND</w:t>
            </w:r>
          </w:p>
        </w:tc>
        <w:tc>
          <w:tcPr>
            <w:tcW w:w="6520" w:type="dxa"/>
          </w:tcPr>
          <w:p w:rsidR="00A9519F" w:rsidRPr="00B2335E" w:rsidRDefault="00B2335E" w:rsidP="00B2335E">
            <w:pPr>
              <w:jc w:val="center"/>
              <w:rPr>
                <w:i/>
                <w:sz w:val="28"/>
              </w:rPr>
            </w:pPr>
            <w:r w:rsidRPr="00B2335E">
              <w:rPr>
                <w:i/>
                <w:sz w:val="28"/>
              </w:rPr>
              <w:t>Mù Cả, ngày        tháng 02 năm 2026</w:t>
            </w:r>
          </w:p>
        </w:tc>
      </w:tr>
    </w:tbl>
    <w:p w:rsidR="006D1C42" w:rsidRPr="00A9519F" w:rsidRDefault="006D1C42">
      <w:pPr>
        <w:rPr>
          <w:b/>
          <w:sz w:val="28"/>
        </w:rPr>
      </w:pPr>
    </w:p>
    <w:p w:rsidR="006D1C42" w:rsidRPr="00B2335E" w:rsidRDefault="00CB44A5" w:rsidP="00A12DFC">
      <w:pPr>
        <w:spacing w:after="0" w:line="240" w:lineRule="auto"/>
        <w:jc w:val="center"/>
        <w:rPr>
          <w:b/>
          <w:sz w:val="28"/>
          <w:szCs w:val="28"/>
        </w:rPr>
      </w:pPr>
      <w:r w:rsidRPr="00B2335E">
        <w:rPr>
          <w:b/>
          <w:sz w:val="28"/>
          <w:szCs w:val="28"/>
        </w:rPr>
        <w:t>BÁO CÁO</w:t>
      </w:r>
    </w:p>
    <w:p w:rsidR="006D1C42" w:rsidRDefault="00A12DFC" w:rsidP="00A12DFC">
      <w:pPr>
        <w:spacing w:after="0" w:line="240" w:lineRule="auto"/>
        <w:jc w:val="center"/>
      </w:pPr>
      <w:r>
        <w:rPr>
          <w:b/>
          <w:noProof/>
          <w:sz w:val="28"/>
          <w:szCs w:val="28"/>
        </w:rPr>
        <mc:AlternateContent>
          <mc:Choice Requires="wps">
            <w:drawing>
              <wp:anchor distT="0" distB="0" distL="114300" distR="114300" simplePos="0" relativeHeight="251661312" behindDoc="0" locked="0" layoutInCell="1" allowOverlap="1" wp14:anchorId="24DD62FD" wp14:editId="5C2B4E76">
                <wp:simplePos x="0" y="0"/>
                <wp:positionH relativeFrom="column">
                  <wp:posOffset>1910080</wp:posOffset>
                </wp:positionH>
                <wp:positionV relativeFrom="paragraph">
                  <wp:posOffset>434975</wp:posOffset>
                </wp:positionV>
                <wp:extent cx="21431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0.4pt,34.25pt" to="319.1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" strokecolor="black [3040]"/>
            </w:pict>
          </mc:Fallback>
        </mc:AlternateContent>
      </w:r>
      <w:r w:rsidR="00CB44A5" w:rsidRPr="00B2335E">
        <w:rPr>
          <w:b/>
          <w:sz w:val="28"/>
          <w:szCs w:val="28"/>
        </w:rPr>
        <w:t>K</w:t>
      </w:r>
      <w:r w:rsidR="00CB44A5" w:rsidRPr="00B2335E">
        <w:rPr>
          <w:b/>
          <w:sz w:val="28"/>
          <w:szCs w:val="28"/>
        </w:rPr>
        <w:t>ế</w:t>
      </w:r>
      <w:r w:rsidR="00CB44A5" w:rsidRPr="00B2335E">
        <w:rPr>
          <w:b/>
          <w:sz w:val="28"/>
          <w:szCs w:val="28"/>
        </w:rPr>
        <w:t>t qu</w:t>
      </w:r>
      <w:r w:rsidR="00CB44A5" w:rsidRPr="00B2335E">
        <w:rPr>
          <w:b/>
          <w:sz w:val="28"/>
          <w:szCs w:val="28"/>
        </w:rPr>
        <w:t>ả</w:t>
      </w:r>
      <w:r w:rsidR="00CB44A5" w:rsidRPr="00B2335E">
        <w:rPr>
          <w:b/>
          <w:sz w:val="28"/>
          <w:szCs w:val="28"/>
        </w:rPr>
        <w:t xml:space="preserve"> t</w:t>
      </w:r>
      <w:r w:rsidR="00CB44A5" w:rsidRPr="00B2335E">
        <w:rPr>
          <w:b/>
          <w:sz w:val="28"/>
          <w:szCs w:val="28"/>
        </w:rPr>
        <w:t>ổ</w:t>
      </w:r>
      <w:r w:rsidR="00CB44A5" w:rsidRPr="00B2335E">
        <w:rPr>
          <w:b/>
          <w:sz w:val="28"/>
          <w:szCs w:val="28"/>
        </w:rPr>
        <w:t xml:space="preserve"> ch</w:t>
      </w:r>
      <w:r w:rsidR="00CB44A5" w:rsidRPr="00B2335E">
        <w:rPr>
          <w:b/>
          <w:sz w:val="28"/>
          <w:szCs w:val="28"/>
        </w:rPr>
        <w:t>ứ</w:t>
      </w:r>
      <w:r w:rsidR="00CB44A5" w:rsidRPr="00B2335E">
        <w:rPr>
          <w:b/>
          <w:sz w:val="28"/>
          <w:szCs w:val="28"/>
        </w:rPr>
        <w:t>c thăm h</w:t>
      </w:r>
      <w:r w:rsidR="00CB44A5" w:rsidRPr="00B2335E">
        <w:rPr>
          <w:b/>
          <w:sz w:val="28"/>
          <w:szCs w:val="28"/>
        </w:rPr>
        <w:t>ỏ</w:t>
      </w:r>
      <w:r w:rsidR="00CB44A5" w:rsidRPr="00B2335E">
        <w:rPr>
          <w:b/>
          <w:sz w:val="28"/>
          <w:szCs w:val="28"/>
        </w:rPr>
        <w:t>i, t</w:t>
      </w:r>
      <w:r w:rsidR="00CB44A5" w:rsidRPr="00B2335E">
        <w:rPr>
          <w:b/>
          <w:sz w:val="28"/>
          <w:szCs w:val="28"/>
        </w:rPr>
        <w:t>ặ</w:t>
      </w:r>
      <w:r w:rsidR="00CB44A5" w:rsidRPr="00B2335E">
        <w:rPr>
          <w:b/>
          <w:sz w:val="28"/>
          <w:szCs w:val="28"/>
        </w:rPr>
        <w:t>ng quà gia đình chính sách, ngư</w:t>
      </w:r>
      <w:r w:rsidR="00CB44A5" w:rsidRPr="00B2335E">
        <w:rPr>
          <w:b/>
          <w:sz w:val="28"/>
          <w:szCs w:val="28"/>
        </w:rPr>
        <w:t>ờ</w:t>
      </w:r>
      <w:r w:rsidR="00CB44A5" w:rsidRPr="00B2335E">
        <w:rPr>
          <w:b/>
          <w:sz w:val="28"/>
          <w:szCs w:val="28"/>
        </w:rPr>
        <w:t>i có công v</w:t>
      </w:r>
      <w:r w:rsidR="00CB44A5" w:rsidRPr="00B2335E">
        <w:rPr>
          <w:b/>
          <w:sz w:val="28"/>
          <w:szCs w:val="28"/>
        </w:rPr>
        <w:t>ớ</w:t>
      </w:r>
      <w:r w:rsidR="00CB44A5" w:rsidRPr="00B2335E">
        <w:rPr>
          <w:b/>
          <w:sz w:val="28"/>
          <w:szCs w:val="28"/>
        </w:rPr>
        <w:t>i cách m</w:t>
      </w:r>
      <w:r w:rsidR="00CB44A5" w:rsidRPr="00B2335E">
        <w:rPr>
          <w:b/>
          <w:sz w:val="28"/>
          <w:szCs w:val="28"/>
        </w:rPr>
        <w:t>ạ</w:t>
      </w:r>
      <w:r w:rsidR="00CB44A5" w:rsidRPr="00B2335E">
        <w:rPr>
          <w:b/>
          <w:sz w:val="28"/>
          <w:szCs w:val="28"/>
        </w:rPr>
        <w:t>ng</w:t>
      </w:r>
      <w:r>
        <w:rPr>
          <w:b/>
          <w:sz w:val="28"/>
          <w:szCs w:val="28"/>
        </w:rPr>
        <w:t xml:space="preserve"> </w:t>
      </w:r>
      <w:r w:rsidR="00CB44A5" w:rsidRPr="00B2335E">
        <w:rPr>
          <w:b/>
          <w:sz w:val="28"/>
          <w:szCs w:val="28"/>
        </w:rPr>
        <w:t>nhân d</w:t>
      </w:r>
      <w:r w:rsidR="00CB44A5" w:rsidRPr="00B2335E">
        <w:rPr>
          <w:b/>
          <w:sz w:val="28"/>
          <w:szCs w:val="28"/>
        </w:rPr>
        <w:t>ị</w:t>
      </w:r>
      <w:r w:rsidR="00CB44A5" w:rsidRPr="00B2335E">
        <w:rPr>
          <w:b/>
          <w:sz w:val="28"/>
          <w:szCs w:val="28"/>
        </w:rPr>
        <w:t>p T</w:t>
      </w:r>
      <w:r w:rsidR="00CB44A5" w:rsidRPr="00B2335E">
        <w:rPr>
          <w:b/>
          <w:sz w:val="28"/>
          <w:szCs w:val="28"/>
        </w:rPr>
        <w:t>ế</w:t>
      </w:r>
      <w:r w:rsidR="00CB44A5" w:rsidRPr="00B2335E">
        <w:rPr>
          <w:b/>
          <w:sz w:val="28"/>
          <w:szCs w:val="28"/>
        </w:rPr>
        <w:t xml:space="preserve">t Nguyên đán </w:t>
      </w:r>
      <w:r w:rsidR="00CB44A5" w:rsidRPr="00B2335E">
        <w:rPr>
          <w:b/>
          <w:sz w:val="28"/>
          <w:szCs w:val="28"/>
        </w:rPr>
        <w:t>năm 2026</w:t>
      </w:r>
    </w:p>
    <w:p w:rsidR="006D1C42" w:rsidRDefault="006D1C42"/>
    <w:p w:rsidR="006D1C42" w:rsidRPr="00EB0437" w:rsidRDefault="00CB44A5" w:rsidP="00EF214B">
      <w:pPr>
        <w:spacing w:before="120" w:after="120" w:line="240" w:lineRule="auto"/>
        <w:ind w:firstLine="709"/>
        <w:jc w:val="both"/>
        <w:rPr>
          <w:b/>
          <w:sz w:val="28"/>
          <w:szCs w:val="28"/>
        </w:rPr>
      </w:pPr>
      <w:r w:rsidRPr="00EB0437">
        <w:rPr>
          <w:b/>
          <w:sz w:val="28"/>
          <w:szCs w:val="28"/>
        </w:rPr>
        <w:t>I. Đ</w:t>
      </w:r>
      <w:r w:rsidRPr="00EB0437">
        <w:rPr>
          <w:b/>
          <w:sz w:val="28"/>
          <w:szCs w:val="28"/>
        </w:rPr>
        <w:t>Ặ</w:t>
      </w:r>
      <w:r w:rsidRPr="00EB0437">
        <w:rPr>
          <w:b/>
          <w:sz w:val="28"/>
          <w:szCs w:val="28"/>
        </w:rPr>
        <w:t>C ĐI</w:t>
      </w:r>
      <w:r w:rsidRPr="00EB0437">
        <w:rPr>
          <w:b/>
          <w:sz w:val="28"/>
          <w:szCs w:val="28"/>
        </w:rPr>
        <w:t>Ể</w:t>
      </w:r>
      <w:r w:rsidRPr="00EB0437">
        <w:rPr>
          <w:b/>
          <w:sz w:val="28"/>
          <w:szCs w:val="28"/>
        </w:rPr>
        <w:t>M TÌNH HÌNH VÀ CÔNG TÁC CH</w:t>
      </w:r>
      <w:r w:rsidRPr="00EB0437">
        <w:rPr>
          <w:b/>
          <w:sz w:val="28"/>
          <w:szCs w:val="28"/>
        </w:rPr>
        <w:t>Ỉ</w:t>
      </w:r>
      <w:r w:rsidRPr="00EB0437">
        <w:rPr>
          <w:b/>
          <w:sz w:val="28"/>
          <w:szCs w:val="28"/>
        </w:rPr>
        <w:t xml:space="preserve"> Đ</w:t>
      </w:r>
      <w:r w:rsidRPr="00EB0437">
        <w:rPr>
          <w:b/>
          <w:sz w:val="28"/>
          <w:szCs w:val="28"/>
        </w:rPr>
        <w:t>Ạ</w:t>
      </w:r>
      <w:r w:rsidRPr="00EB0437">
        <w:rPr>
          <w:b/>
          <w:sz w:val="28"/>
          <w:szCs w:val="28"/>
        </w:rPr>
        <w:t>O</w:t>
      </w:r>
    </w:p>
    <w:p w:rsidR="006D1C42" w:rsidRPr="00A12DFC" w:rsidRDefault="00CB44A5" w:rsidP="00EF214B">
      <w:pPr>
        <w:spacing w:before="120" w:after="120" w:line="240" w:lineRule="auto"/>
        <w:ind w:firstLine="709"/>
        <w:jc w:val="both"/>
        <w:rPr>
          <w:sz w:val="28"/>
          <w:szCs w:val="28"/>
        </w:rPr>
      </w:pPr>
      <w:r w:rsidRPr="00A12DFC">
        <w:rPr>
          <w:sz w:val="28"/>
          <w:szCs w:val="28"/>
        </w:rPr>
        <w:t>Th</w:t>
      </w:r>
      <w:r w:rsidRPr="00A12DFC">
        <w:rPr>
          <w:sz w:val="28"/>
          <w:szCs w:val="28"/>
        </w:rPr>
        <w:t>ự</w:t>
      </w:r>
      <w:r w:rsidRPr="00A12DFC">
        <w:rPr>
          <w:sz w:val="28"/>
          <w:szCs w:val="28"/>
        </w:rPr>
        <w:t>c hi</w:t>
      </w:r>
      <w:r w:rsidRPr="00A12DFC">
        <w:rPr>
          <w:sz w:val="28"/>
          <w:szCs w:val="28"/>
        </w:rPr>
        <w:t>ệ</w:t>
      </w:r>
      <w:r w:rsidRPr="00A12DFC">
        <w:rPr>
          <w:sz w:val="28"/>
          <w:szCs w:val="28"/>
        </w:rPr>
        <w:t>n truy</w:t>
      </w:r>
      <w:r w:rsidRPr="00A12DFC">
        <w:rPr>
          <w:sz w:val="28"/>
          <w:szCs w:val="28"/>
        </w:rPr>
        <w:t>ề</w:t>
      </w:r>
      <w:r w:rsidRPr="00A12DFC">
        <w:rPr>
          <w:sz w:val="28"/>
          <w:szCs w:val="28"/>
        </w:rPr>
        <w:t>n th</w:t>
      </w:r>
      <w:r w:rsidRPr="00A12DFC">
        <w:rPr>
          <w:sz w:val="28"/>
          <w:szCs w:val="28"/>
        </w:rPr>
        <w:t>ố</w:t>
      </w:r>
      <w:r w:rsidRPr="00A12DFC">
        <w:rPr>
          <w:sz w:val="28"/>
          <w:szCs w:val="28"/>
        </w:rPr>
        <w:t>ng đ</w:t>
      </w:r>
      <w:r w:rsidRPr="00A12DFC">
        <w:rPr>
          <w:sz w:val="28"/>
          <w:szCs w:val="28"/>
        </w:rPr>
        <w:t>ạ</w:t>
      </w:r>
      <w:r w:rsidRPr="00A12DFC">
        <w:rPr>
          <w:sz w:val="28"/>
          <w:szCs w:val="28"/>
        </w:rPr>
        <w:t>o lý “U</w:t>
      </w:r>
      <w:r w:rsidRPr="00A12DFC">
        <w:rPr>
          <w:sz w:val="28"/>
          <w:szCs w:val="28"/>
        </w:rPr>
        <w:t>ố</w:t>
      </w:r>
      <w:r w:rsidRPr="00A12DFC">
        <w:rPr>
          <w:sz w:val="28"/>
          <w:szCs w:val="28"/>
        </w:rPr>
        <w:t>ng nư</w:t>
      </w:r>
      <w:r w:rsidRPr="00A12DFC">
        <w:rPr>
          <w:sz w:val="28"/>
          <w:szCs w:val="28"/>
        </w:rPr>
        <w:t>ớ</w:t>
      </w:r>
      <w:r w:rsidRPr="00A12DFC">
        <w:rPr>
          <w:sz w:val="28"/>
          <w:szCs w:val="28"/>
        </w:rPr>
        <w:t>c nh</w:t>
      </w:r>
      <w:r w:rsidRPr="00A12DFC">
        <w:rPr>
          <w:sz w:val="28"/>
          <w:szCs w:val="28"/>
        </w:rPr>
        <w:t>ớ</w:t>
      </w:r>
      <w:r w:rsidRPr="00A12DFC">
        <w:rPr>
          <w:sz w:val="28"/>
          <w:szCs w:val="28"/>
        </w:rPr>
        <w:t xml:space="preserve"> ngu</w:t>
      </w:r>
      <w:r w:rsidRPr="00A12DFC">
        <w:rPr>
          <w:sz w:val="28"/>
          <w:szCs w:val="28"/>
        </w:rPr>
        <w:t>ồ</w:t>
      </w:r>
      <w:r w:rsidRPr="00A12DFC">
        <w:rPr>
          <w:sz w:val="28"/>
          <w:szCs w:val="28"/>
        </w:rPr>
        <w:t>n”, “Đ</w:t>
      </w:r>
      <w:r w:rsidRPr="00A12DFC">
        <w:rPr>
          <w:sz w:val="28"/>
          <w:szCs w:val="28"/>
        </w:rPr>
        <w:t>ề</w:t>
      </w:r>
      <w:r w:rsidRPr="00A12DFC">
        <w:rPr>
          <w:sz w:val="28"/>
          <w:szCs w:val="28"/>
        </w:rPr>
        <w:t>n ơn đáp nghĩa” c</w:t>
      </w:r>
      <w:r w:rsidRPr="00A12DFC">
        <w:rPr>
          <w:sz w:val="28"/>
          <w:szCs w:val="28"/>
        </w:rPr>
        <w:t>ủ</w:t>
      </w:r>
      <w:r w:rsidRPr="00A12DFC">
        <w:rPr>
          <w:sz w:val="28"/>
          <w:szCs w:val="28"/>
        </w:rPr>
        <w:t>a dân t</w:t>
      </w:r>
      <w:r w:rsidRPr="00A12DFC">
        <w:rPr>
          <w:sz w:val="28"/>
          <w:szCs w:val="28"/>
        </w:rPr>
        <w:t>ộ</w:t>
      </w:r>
      <w:r w:rsidRPr="00A12DFC">
        <w:rPr>
          <w:sz w:val="28"/>
          <w:szCs w:val="28"/>
        </w:rPr>
        <w:t>c; căn c</w:t>
      </w:r>
      <w:r w:rsidRPr="00A12DFC">
        <w:rPr>
          <w:sz w:val="28"/>
          <w:szCs w:val="28"/>
        </w:rPr>
        <w:t>ứ</w:t>
      </w:r>
      <w:r w:rsidRPr="00A12DFC">
        <w:rPr>
          <w:sz w:val="28"/>
          <w:szCs w:val="28"/>
        </w:rPr>
        <w:t xml:space="preserve"> các văn b</w:t>
      </w:r>
      <w:r w:rsidRPr="00A12DFC">
        <w:rPr>
          <w:sz w:val="28"/>
          <w:szCs w:val="28"/>
        </w:rPr>
        <w:t>ả</w:t>
      </w:r>
      <w:r w:rsidRPr="00A12DFC">
        <w:rPr>
          <w:sz w:val="28"/>
          <w:szCs w:val="28"/>
        </w:rPr>
        <w:t>n ch</w:t>
      </w:r>
      <w:r w:rsidRPr="00A12DFC">
        <w:rPr>
          <w:sz w:val="28"/>
          <w:szCs w:val="28"/>
        </w:rPr>
        <w:t>ỉ</w:t>
      </w:r>
      <w:r w:rsidRPr="00A12DFC">
        <w:rPr>
          <w:sz w:val="28"/>
          <w:szCs w:val="28"/>
        </w:rPr>
        <w:t xml:space="preserve"> đ</w:t>
      </w:r>
      <w:r w:rsidRPr="00A12DFC">
        <w:rPr>
          <w:sz w:val="28"/>
          <w:szCs w:val="28"/>
        </w:rPr>
        <w:t>ạ</w:t>
      </w:r>
      <w:r w:rsidRPr="00A12DFC">
        <w:rPr>
          <w:sz w:val="28"/>
          <w:szCs w:val="28"/>
        </w:rPr>
        <w:t>o c</w:t>
      </w:r>
      <w:r w:rsidRPr="00A12DFC">
        <w:rPr>
          <w:sz w:val="28"/>
          <w:szCs w:val="28"/>
        </w:rPr>
        <w:t>ủ</w:t>
      </w:r>
      <w:r w:rsidRPr="00A12DFC">
        <w:rPr>
          <w:sz w:val="28"/>
          <w:szCs w:val="28"/>
        </w:rPr>
        <w:t>a Trung ương, c</w:t>
      </w:r>
      <w:r w:rsidRPr="00A12DFC">
        <w:rPr>
          <w:sz w:val="28"/>
          <w:szCs w:val="28"/>
        </w:rPr>
        <w:t>ủ</w:t>
      </w:r>
      <w:r w:rsidRPr="00A12DFC">
        <w:rPr>
          <w:sz w:val="28"/>
          <w:szCs w:val="28"/>
        </w:rPr>
        <w:t>a t</w:t>
      </w:r>
      <w:r w:rsidRPr="00A12DFC">
        <w:rPr>
          <w:sz w:val="28"/>
          <w:szCs w:val="28"/>
        </w:rPr>
        <w:t>ỉ</w:t>
      </w:r>
      <w:r w:rsidRPr="00A12DFC">
        <w:rPr>
          <w:sz w:val="28"/>
          <w:szCs w:val="28"/>
        </w:rPr>
        <w:t xml:space="preserve">nh Lai Châu </w:t>
      </w:r>
      <w:r w:rsidRPr="00A12DFC">
        <w:rPr>
          <w:sz w:val="28"/>
          <w:szCs w:val="28"/>
        </w:rPr>
        <w:t>v</w:t>
      </w:r>
      <w:r w:rsidRPr="00A12DFC">
        <w:rPr>
          <w:sz w:val="28"/>
          <w:szCs w:val="28"/>
        </w:rPr>
        <w:t>ề</w:t>
      </w:r>
      <w:r w:rsidRPr="00A12DFC">
        <w:rPr>
          <w:sz w:val="28"/>
          <w:szCs w:val="28"/>
        </w:rPr>
        <w:t xml:space="preserve"> t</w:t>
      </w:r>
      <w:r w:rsidRPr="00A12DFC">
        <w:rPr>
          <w:sz w:val="28"/>
          <w:szCs w:val="28"/>
        </w:rPr>
        <w:t>ổ</w:t>
      </w:r>
      <w:r w:rsidRPr="00A12DFC">
        <w:rPr>
          <w:sz w:val="28"/>
          <w:szCs w:val="28"/>
        </w:rPr>
        <w:t xml:space="preserve"> ch</w:t>
      </w:r>
      <w:r w:rsidRPr="00A12DFC">
        <w:rPr>
          <w:sz w:val="28"/>
          <w:szCs w:val="28"/>
        </w:rPr>
        <w:t>ứ</w:t>
      </w:r>
      <w:r w:rsidRPr="00A12DFC">
        <w:rPr>
          <w:sz w:val="28"/>
          <w:szCs w:val="28"/>
        </w:rPr>
        <w:t>c các ho</w:t>
      </w:r>
      <w:r w:rsidRPr="00A12DFC">
        <w:rPr>
          <w:sz w:val="28"/>
          <w:szCs w:val="28"/>
        </w:rPr>
        <w:t>ạ</w:t>
      </w:r>
      <w:r w:rsidRPr="00A12DFC">
        <w:rPr>
          <w:sz w:val="28"/>
          <w:szCs w:val="28"/>
        </w:rPr>
        <w:t>t đ</w:t>
      </w:r>
      <w:r w:rsidRPr="00A12DFC">
        <w:rPr>
          <w:sz w:val="28"/>
          <w:szCs w:val="28"/>
        </w:rPr>
        <w:t>ộ</w:t>
      </w:r>
      <w:r w:rsidRPr="00A12DFC">
        <w:rPr>
          <w:sz w:val="28"/>
          <w:szCs w:val="28"/>
        </w:rPr>
        <w:t>ng chăm lo T</w:t>
      </w:r>
      <w:r w:rsidRPr="00A12DFC">
        <w:rPr>
          <w:sz w:val="28"/>
          <w:szCs w:val="28"/>
        </w:rPr>
        <w:t>ế</w:t>
      </w:r>
      <w:r w:rsidRPr="00A12DFC">
        <w:rPr>
          <w:sz w:val="28"/>
          <w:szCs w:val="28"/>
        </w:rPr>
        <w:t>t cho gi</w:t>
      </w:r>
      <w:r w:rsidRPr="00A12DFC">
        <w:rPr>
          <w:sz w:val="28"/>
          <w:szCs w:val="28"/>
        </w:rPr>
        <w:t>a đình chính sách, ngư</w:t>
      </w:r>
      <w:r w:rsidRPr="00A12DFC">
        <w:rPr>
          <w:sz w:val="28"/>
          <w:szCs w:val="28"/>
        </w:rPr>
        <w:t>ờ</w:t>
      </w:r>
      <w:r w:rsidRPr="00A12DFC">
        <w:rPr>
          <w:sz w:val="28"/>
          <w:szCs w:val="28"/>
        </w:rPr>
        <w:t>i có công v</w:t>
      </w:r>
      <w:r w:rsidRPr="00A12DFC">
        <w:rPr>
          <w:sz w:val="28"/>
          <w:szCs w:val="28"/>
        </w:rPr>
        <w:t>ớ</w:t>
      </w:r>
      <w:r w:rsidRPr="00A12DFC">
        <w:rPr>
          <w:sz w:val="28"/>
          <w:szCs w:val="28"/>
        </w:rPr>
        <w:t>i cách m</w:t>
      </w:r>
      <w:r w:rsidRPr="00A12DFC">
        <w:rPr>
          <w:sz w:val="28"/>
          <w:szCs w:val="28"/>
        </w:rPr>
        <w:t>ạ</w:t>
      </w:r>
      <w:r w:rsidRPr="00A12DFC">
        <w:rPr>
          <w:sz w:val="28"/>
          <w:szCs w:val="28"/>
        </w:rPr>
        <w:t>ng, UBND xã Mù C</w:t>
      </w:r>
      <w:r w:rsidRPr="00A12DFC">
        <w:rPr>
          <w:sz w:val="28"/>
          <w:szCs w:val="28"/>
        </w:rPr>
        <w:t>ả</w:t>
      </w:r>
      <w:r w:rsidRPr="00A12DFC">
        <w:rPr>
          <w:sz w:val="28"/>
          <w:szCs w:val="28"/>
        </w:rPr>
        <w:t xml:space="preserve"> đã nghiêm túc quán tri</w:t>
      </w:r>
      <w:r w:rsidRPr="00A12DFC">
        <w:rPr>
          <w:sz w:val="28"/>
          <w:szCs w:val="28"/>
        </w:rPr>
        <w:t>ệ</w:t>
      </w:r>
      <w:r w:rsidRPr="00A12DFC">
        <w:rPr>
          <w:sz w:val="28"/>
          <w:szCs w:val="28"/>
        </w:rPr>
        <w:t>t và tri</w:t>
      </w:r>
      <w:r w:rsidRPr="00A12DFC">
        <w:rPr>
          <w:sz w:val="28"/>
          <w:szCs w:val="28"/>
        </w:rPr>
        <w:t>ể</w:t>
      </w:r>
      <w:r w:rsidRPr="00A12DFC">
        <w:rPr>
          <w:sz w:val="28"/>
          <w:szCs w:val="28"/>
        </w:rPr>
        <w:t>n khai th</w:t>
      </w:r>
      <w:r w:rsidRPr="00A12DFC">
        <w:rPr>
          <w:sz w:val="28"/>
          <w:szCs w:val="28"/>
        </w:rPr>
        <w:t>ự</w:t>
      </w:r>
      <w:r w:rsidRPr="00A12DFC">
        <w:rPr>
          <w:sz w:val="28"/>
          <w:szCs w:val="28"/>
        </w:rPr>
        <w:t>c hi</w:t>
      </w:r>
      <w:r w:rsidRPr="00A12DFC">
        <w:rPr>
          <w:sz w:val="28"/>
          <w:szCs w:val="28"/>
        </w:rPr>
        <w:t>ệ</w:t>
      </w:r>
      <w:r w:rsidRPr="00A12DFC">
        <w:rPr>
          <w:sz w:val="28"/>
          <w:szCs w:val="28"/>
        </w:rPr>
        <w:t>n trên đ</w:t>
      </w:r>
      <w:r w:rsidRPr="00A12DFC">
        <w:rPr>
          <w:sz w:val="28"/>
          <w:szCs w:val="28"/>
        </w:rPr>
        <w:t>ị</w:t>
      </w:r>
      <w:r w:rsidRPr="00A12DFC">
        <w:rPr>
          <w:sz w:val="28"/>
          <w:szCs w:val="28"/>
        </w:rPr>
        <w:t>a bàn.</w:t>
      </w:r>
    </w:p>
    <w:p w:rsidR="006D1C42" w:rsidRPr="00A12DFC" w:rsidRDefault="00CB44A5" w:rsidP="00EF214B">
      <w:pPr>
        <w:spacing w:before="120" w:after="120" w:line="240" w:lineRule="auto"/>
        <w:ind w:firstLine="709"/>
        <w:jc w:val="both"/>
        <w:rPr>
          <w:sz w:val="28"/>
          <w:szCs w:val="28"/>
        </w:rPr>
      </w:pPr>
      <w:r w:rsidRPr="00A12DFC">
        <w:rPr>
          <w:sz w:val="28"/>
          <w:szCs w:val="28"/>
        </w:rPr>
        <w:t xml:space="preserve">UBND xã đã ban hành </w:t>
      </w:r>
      <w:r w:rsidR="00261E58">
        <w:rPr>
          <w:sz w:val="28"/>
          <w:szCs w:val="28"/>
        </w:rPr>
        <w:t>văn bản chỉ đạo</w:t>
      </w:r>
      <w:r w:rsidRPr="00A12DFC">
        <w:rPr>
          <w:sz w:val="28"/>
          <w:szCs w:val="28"/>
        </w:rPr>
        <w:t xml:space="preserve"> c</w:t>
      </w:r>
      <w:r w:rsidRPr="00A12DFC">
        <w:rPr>
          <w:sz w:val="28"/>
          <w:szCs w:val="28"/>
        </w:rPr>
        <w:t>ụ</w:t>
      </w:r>
      <w:r w:rsidRPr="00A12DFC">
        <w:rPr>
          <w:sz w:val="28"/>
          <w:szCs w:val="28"/>
        </w:rPr>
        <w:t xml:space="preserve"> th</w:t>
      </w:r>
      <w:r w:rsidRPr="00A12DFC">
        <w:rPr>
          <w:sz w:val="28"/>
          <w:szCs w:val="28"/>
        </w:rPr>
        <w:t>ể</w:t>
      </w:r>
      <w:r w:rsidR="00EB0437">
        <w:rPr>
          <w:rStyle w:val="FootnoteReference"/>
          <w:sz w:val="28"/>
          <w:szCs w:val="28"/>
        </w:rPr>
        <w:footnoteReference w:id="1"/>
      </w:r>
      <w:r w:rsidRPr="00A12DFC">
        <w:rPr>
          <w:sz w:val="28"/>
          <w:szCs w:val="28"/>
        </w:rPr>
        <w:t xml:space="preserve">; phân công </w:t>
      </w:r>
      <w:r w:rsidR="00665F82">
        <w:rPr>
          <w:sz w:val="28"/>
          <w:szCs w:val="28"/>
        </w:rPr>
        <w:t>Phòng Văn hóa - Xã hội xã</w:t>
      </w:r>
      <w:r w:rsidRPr="00A12DFC">
        <w:rPr>
          <w:sz w:val="28"/>
          <w:szCs w:val="28"/>
        </w:rPr>
        <w:t xml:space="preserve"> ch</w:t>
      </w:r>
      <w:r w:rsidRPr="00A12DFC">
        <w:rPr>
          <w:sz w:val="28"/>
          <w:szCs w:val="28"/>
        </w:rPr>
        <w:t>ủ</w:t>
      </w:r>
      <w:r w:rsidRPr="00A12DFC">
        <w:rPr>
          <w:sz w:val="28"/>
          <w:szCs w:val="28"/>
        </w:rPr>
        <w:t xml:space="preserve"> trì, ph</w:t>
      </w:r>
      <w:r w:rsidRPr="00A12DFC">
        <w:rPr>
          <w:sz w:val="28"/>
          <w:szCs w:val="28"/>
        </w:rPr>
        <w:t>ố</w:t>
      </w:r>
      <w:r w:rsidRPr="00A12DFC">
        <w:rPr>
          <w:sz w:val="28"/>
          <w:szCs w:val="28"/>
        </w:rPr>
        <w:t>i h</w:t>
      </w:r>
      <w:r w:rsidRPr="00A12DFC">
        <w:rPr>
          <w:sz w:val="28"/>
          <w:szCs w:val="28"/>
        </w:rPr>
        <w:t>ợ</w:t>
      </w:r>
      <w:r w:rsidRPr="00A12DFC">
        <w:rPr>
          <w:sz w:val="28"/>
          <w:szCs w:val="28"/>
        </w:rPr>
        <w:t>p v</w:t>
      </w:r>
      <w:r w:rsidRPr="00A12DFC">
        <w:rPr>
          <w:sz w:val="28"/>
          <w:szCs w:val="28"/>
        </w:rPr>
        <w:t>ớ</w:t>
      </w:r>
      <w:r w:rsidRPr="00A12DFC">
        <w:rPr>
          <w:sz w:val="28"/>
          <w:szCs w:val="28"/>
        </w:rPr>
        <w:t>i</w:t>
      </w:r>
      <w:r w:rsidR="00665F82">
        <w:rPr>
          <w:sz w:val="28"/>
          <w:szCs w:val="28"/>
        </w:rPr>
        <w:t xml:space="preserve"> các</w:t>
      </w:r>
      <w:r w:rsidRPr="00A12DFC">
        <w:rPr>
          <w:sz w:val="28"/>
          <w:szCs w:val="28"/>
        </w:rPr>
        <w:t xml:space="preserve"> b</w:t>
      </w:r>
      <w:r w:rsidRPr="00A12DFC">
        <w:rPr>
          <w:sz w:val="28"/>
          <w:szCs w:val="28"/>
        </w:rPr>
        <w:t>ả</w:t>
      </w:r>
      <w:r w:rsidRPr="00A12DFC">
        <w:rPr>
          <w:sz w:val="28"/>
          <w:szCs w:val="28"/>
        </w:rPr>
        <w:t>n rà soát, đ</w:t>
      </w:r>
      <w:r w:rsidRPr="00A12DFC">
        <w:rPr>
          <w:sz w:val="28"/>
          <w:szCs w:val="28"/>
        </w:rPr>
        <w:t>ố</w:t>
      </w:r>
      <w:r w:rsidRPr="00A12DFC">
        <w:rPr>
          <w:sz w:val="28"/>
          <w:szCs w:val="28"/>
        </w:rPr>
        <w:t>i chi</w:t>
      </w:r>
      <w:r w:rsidRPr="00A12DFC">
        <w:rPr>
          <w:sz w:val="28"/>
          <w:szCs w:val="28"/>
        </w:rPr>
        <w:t>ế</w:t>
      </w:r>
      <w:r w:rsidRPr="00A12DFC">
        <w:rPr>
          <w:sz w:val="28"/>
          <w:szCs w:val="28"/>
        </w:rPr>
        <w:t>u danh sách đ</w:t>
      </w:r>
      <w:r w:rsidRPr="00A12DFC">
        <w:rPr>
          <w:sz w:val="28"/>
          <w:szCs w:val="28"/>
        </w:rPr>
        <w:t>ố</w:t>
      </w:r>
      <w:r w:rsidRPr="00A12DFC">
        <w:rPr>
          <w:sz w:val="28"/>
          <w:szCs w:val="28"/>
        </w:rPr>
        <w:t>i tư</w:t>
      </w:r>
      <w:r w:rsidRPr="00A12DFC">
        <w:rPr>
          <w:sz w:val="28"/>
          <w:szCs w:val="28"/>
        </w:rPr>
        <w:t>ợ</w:t>
      </w:r>
      <w:r w:rsidRPr="00A12DFC">
        <w:rPr>
          <w:sz w:val="28"/>
          <w:szCs w:val="28"/>
        </w:rPr>
        <w:t>ng; đ</w:t>
      </w:r>
      <w:r w:rsidRPr="00A12DFC">
        <w:rPr>
          <w:sz w:val="28"/>
          <w:szCs w:val="28"/>
        </w:rPr>
        <w:t>ả</w:t>
      </w:r>
      <w:r w:rsidRPr="00A12DFC">
        <w:rPr>
          <w:sz w:val="28"/>
          <w:szCs w:val="28"/>
        </w:rPr>
        <w:t>m b</w:t>
      </w:r>
      <w:r w:rsidRPr="00A12DFC">
        <w:rPr>
          <w:sz w:val="28"/>
          <w:szCs w:val="28"/>
        </w:rPr>
        <w:t>ả</w:t>
      </w:r>
      <w:r w:rsidRPr="00A12DFC">
        <w:rPr>
          <w:sz w:val="28"/>
          <w:szCs w:val="28"/>
        </w:rPr>
        <w:t>o chính xác, công khai, minh b</w:t>
      </w:r>
      <w:r w:rsidRPr="00A12DFC">
        <w:rPr>
          <w:sz w:val="28"/>
          <w:szCs w:val="28"/>
        </w:rPr>
        <w:t>ạ</w:t>
      </w:r>
      <w:r w:rsidRPr="00A12DFC">
        <w:rPr>
          <w:sz w:val="28"/>
          <w:szCs w:val="28"/>
        </w:rPr>
        <w:t>ch. Thành l</w:t>
      </w:r>
      <w:r w:rsidRPr="00A12DFC">
        <w:rPr>
          <w:sz w:val="28"/>
          <w:szCs w:val="28"/>
        </w:rPr>
        <w:t>ậ</w:t>
      </w:r>
      <w:r w:rsidRPr="00A12DFC">
        <w:rPr>
          <w:sz w:val="28"/>
          <w:szCs w:val="28"/>
        </w:rPr>
        <w:t xml:space="preserve">p </w:t>
      </w:r>
      <w:r w:rsidR="005D2A2D">
        <w:rPr>
          <w:sz w:val="28"/>
          <w:szCs w:val="28"/>
        </w:rPr>
        <w:t xml:space="preserve">các </w:t>
      </w:r>
      <w:r w:rsidRPr="00A12DFC">
        <w:rPr>
          <w:sz w:val="28"/>
          <w:szCs w:val="28"/>
        </w:rPr>
        <w:t xml:space="preserve">đoàn </w:t>
      </w:r>
      <w:r w:rsidRPr="00A12DFC">
        <w:rPr>
          <w:sz w:val="28"/>
          <w:szCs w:val="28"/>
        </w:rPr>
        <w:t>t</w:t>
      </w:r>
      <w:r w:rsidRPr="00A12DFC">
        <w:rPr>
          <w:sz w:val="28"/>
          <w:szCs w:val="28"/>
        </w:rPr>
        <w:t>ổ</w:t>
      </w:r>
      <w:r w:rsidRPr="00A12DFC">
        <w:rPr>
          <w:sz w:val="28"/>
          <w:szCs w:val="28"/>
        </w:rPr>
        <w:t xml:space="preserve"> ch</w:t>
      </w:r>
      <w:r w:rsidRPr="00A12DFC">
        <w:rPr>
          <w:sz w:val="28"/>
          <w:szCs w:val="28"/>
        </w:rPr>
        <w:t>ứ</w:t>
      </w:r>
      <w:r w:rsidRPr="00A12DFC">
        <w:rPr>
          <w:sz w:val="28"/>
          <w:szCs w:val="28"/>
        </w:rPr>
        <w:t>c thăm h</w:t>
      </w:r>
      <w:r w:rsidRPr="00A12DFC">
        <w:rPr>
          <w:sz w:val="28"/>
          <w:szCs w:val="28"/>
        </w:rPr>
        <w:t>ỏ</w:t>
      </w:r>
      <w:r w:rsidRPr="00A12DFC">
        <w:rPr>
          <w:sz w:val="28"/>
          <w:szCs w:val="28"/>
        </w:rPr>
        <w:t>i, trao quà đ</w:t>
      </w:r>
      <w:r w:rsidRPr="00A12DFC">
        <w:rPr>
          <w:sz w:val="28"/>
          <w:szCs w:val="28"/>
        </w:rPr>
        <w:t>ế</w:t>
      </w:r>
      <w:r w:rsidRPr="00A12DFC">
        <w:rPr>
          <w:sz w:val="28"/>
          <w:szCs w:val="28"/>
        </w:rPr>
        <w:t>n t</w:t>
      </w:r>
      <w:r w:rsidRPr="00A12DFC">
        <w:rPr>
          <w:sz w:val="28"/>
          <w:szCs w:val="28"/>
        </w:rPr>
        <w:t>ừ</w:t>
      </w:r>
      <w:r w:rsidRPr="00A12DFC">
        <w:rPr>
          <w:sz w:val="28"/>
          <w:szCs w:val="28"/>
        </w:rPr>
        <w:t>ng gia đình.</w:t>
      </w:r>
    </w:p>
    <w:p w:rsidR="006D1C42" w:rsidRPr="00A77760" w:rsidRDefault="00CB44A5" w:rsidP="00EF214B">
      <w:pPr>
        <w:spacing w:before="120" w:after="120" w:line="240" w:lineRule="auto"/>
        <w:ind w:firstLine="709"/>
        <w:jc w:val="both"/>
        <w:rPr>
          <w:b/>
          <w:sz w:val="28"/>
          <w:szCs w:val="28"/>
        </w:rPr>
      </w:pPr>
      <w:r w:rsidRPr="00A77760">
        <w:rPr>
          <w:b/>
          <w:sz w:val="28"/>
          <w:szCs w:val="28"/>
        </w:rPr>
        <w:t>II. K</w:t>
      </w:r>
      <w:r w:rsidRPr="00A77760">
        <w:rPr>
          <w:b/>
          <w:sz w:val="28"/>
          <w:szCs w:val="28"/>
        </w:rPr>
        <w:t>Ế</w:t>
      </w:r>
      <w:r w:rsidRPr="00A77760">
        <w:rPr>
          <w:b/>
          <w:sz w:val="28"/>
          <w:szCs w:val="28"/>
        </w:rPr>
        <w:t>T QU</w:t>
      </w:r>
      <w:r w:rsidRPr="00A77760">
        <w:rPr>
          <w:b/>
          <w:sz w:val="28"/>
          <w:szCs w:val="28"/>
        </w:rPr>
        <w:t>Ả</w:t>
      </w:r>
      <w:r w:rsidRPr="00A77760">
        <w:rPr>
          <w:b/>
          <w:sz w:val="28"/>
          <w:szCs w:val="28"/>
        </w:rPr>
        <w:t xml:space="preserve"> TH</w:t>
      </w:r>
      <w:r w:rsidRPr="00A77760">
        <w:rPr>
          <w:b/>
          <w:sz w:val="28"/>
          <w:szCs w:val="28"/>
        </w:rPr>
        <w:t>Ự</w:t>
      </w:r>
      <w:r w:rsidRPr="00A77760">
        <w:rPr>
          <w:b/>
          <w:sz w:val="28"/>
          <w:szCs w:val="28"/>
        </w:rPr>
        <w:t>C HI</w:t>
      </w:r>
      <w:r w:rsidRPr="00A77760">
        <w:rPr>
          <w:b/>
          <w:sz w:val="28"/>
          <w:szCs w:val="28"/>
        </w:rPr>
        <w:t>Ệ</w:t>
      </w:r>
      <w:r w:rsidRPr="00A77760">
        <w:rPr>
          <w:b/>
          <w:sz w:val="28"/>
          <w:szCs w:val="28"/>
        </w:rPr>
        <w:t>N</w:t>
      </w:r>
    </w:p>
    <w:p w:rsidR="006D1C42" w:rsidRPr="00A77760" w:rsidRDefault="00261E58" w:rsidP="00EF214B">
      <w:pPr>
        <w:spacing w:before="120" w:after="120" w:line="240" w:lineRule="auto"/>
        <w:ind w:firstLine="709"/>
        <w:jc w:val="both"/>
        <w:rPr>
          <w:b/>
          <w:sz w:val="28"/>
          <w:szCs w:val="28"/>
        </w:rPr>
      </w:pPr>
      <w:r w:rsidRPr="00A77760">
        <w:rPr>
          <w:b/>
          <w:sz w:val="28"/>
          <w:szCs w:val="28"/>
        </w:rPr>
        <w:t>1. Đối với gia đình người có công với cách mạng</w:t>
      </w:r>
    </w:p>
    <w:p w:rsidR="006D1C42" w:rsidRPr="00A12DFC" w:rsidRDefault="00CB44A5" w:rsidP="00EF214B">
      <w:pPr>
        <w:spacing w:before="120" w:after="120" w:line="240" w:lineRule="auto"/>
        <w:ind w:firstLine="709"/>
        <w:jc w:val="both"/>
        <w:rPr>
          <w:sz w:val="28"/>
          <w:szCs w:val="28"/>
        </w:rPr>
      </w:pPr>
      <w:r w:rsidRPr="00A12DFC">
        <w:rPr>
          <w:sz w:val="28"/>
          <w:szCs w:val="28"/>
        </w:rPr>
        <w:t>- Quà c</w:t>
      </w:r>
      <w:r w:rsidRPr="00A12DFC">
        <w:rPr>
          <w:sz w:val="28"/>
          <w:szCs w:val="28"/>
        </w:rPr>
        <w:t>ủ</w:t>
      </w:r>
      <w:r w:rsidRPr="00A12DFC">
        <w:rPr>
          <w:sz w:val="28"/>
          <w:szCs w:val="28"/>
        </w:rPr>
        <w:t>a UBND t</w:t>
      </w:r>
      <w:r w:rsidRPr="00A12DFC">
        <w:rPr>
          <w:sz w:val="28"/>
          <w:szCs w:val="28"/>
        </w:rPr>
        <w:t>ỉ</w:t>
      </w:r>
      <w:r w:rsidRPr="00A12DFC">
        <w:rPr>
          <w:sz w:val="28"/>
          <w:szCs w:val="28"/>
        </w:rPr>
        <w:t>nh L</w:t>
      </w:r>
      <w:r w:rsidRPr="00A12DFC">
        <w:rPr>
          <w:sz w:val="28"/>
          <w:szCs w:val="28"/>
        </w:rPr>
        <w:t>ai Châu: 05 su</w:t>
      </w:r>
      <w:r w:rsidRPr="00A12DFC">
        <w:rPr>
          <w:sz w:val="28"/>
          <w:szCs w:val="28"/>
        </w:rPr>
        <w:t>ấ</w:t>
      </w:r>
      <w:r w:rsidRPr="00A12DFC">
        <w:rPr>
          <w:sz w:val="28"/>
          <w:szCs w:val="28"/>
        </w:rPr>
        <w:t>t, m</w:t>
      </w:r>
      <w:r w:rsidRPr="00A12DFC">
        <w:rPr>
          <w:sz w:val="28"/>
          <w:szCs w:val="28"/>
        </w:rPr>
        <w:t>ỗ</w:t>
      </w:r>
      <w:r w:rsidRPr="00A12DFC">
        <w:rPr>
          <w:sz w:val="28"/>
          <w:szCs w:val="28"/>
        </w:rPr>
        <w:t>i su</w:t>
      </w:r>
      <w:r w:rsidRPr="00A12DFC">
        <w:rPr>
          <w:sz w:val="28"/>
          <w:szCs w:val="28"/>
        </w:rPr>
        <w:t>ấ</w:t>
      </w:r>
      <w:r w:rsidRPr="00A12DFC">
        <w:rPr>
          <w:sz w:val="28"/>
          <w:szCs w:val="28"/>
        </w:rPr>
        <w:t>t tr</w:t>
      </w:r>
      <w:r w:rsidRPr="00A12DFC">
        <w:rPr>
          <w:sz w:val="28"/>
          <w:szCs w:val="28"/>
        </w:rPr>
        <w:t>ị</w:t>
      </w:r>
      <w:r w:rsidRPr="00A12DFC">
        <w:rPr>
          <w:sz w:val="28"/>
          <w:szCs w:val="28"/>
        </w:rPr>
        <w:t xml:space="preserve"> giá 2.000.000 đ</w:t>
      </w:r>
      <w:r w:rsidRPr="00A12DFC">
        <w:rPr>
          <w:sz w:val="28"/>
          <w:szCs w:val="28"/>
        </w:rPr>
        <w:t>ồ</w:t>
      </w:r>
      <w:r w:rsidRPr="00A12DFC">
        <w:rPr>
          <w:sz w:val="28"/>
          <w:szCs w:val="28"/>
        </w:rPr>
        <w:t>ng; t</w:t>
      </w:r>
      <w:r w:rsidRPr="00A12DFC">
        <w:rPr>
          <w:sz w:val="28"/>
          <w:szCs w:val="28"/>
        </w:rPr>
        <w:t>ổ</w:t>
      </w:r>
      <w:r w:rsidRPr="00A12DFC">
        <w:rPr>
          <w:sz w:val="28"/>
          <w:szCs w:val="28"/>
        </w:rPr>
        <w:t>ng kinh phí 10.000.000 đ</w:t>
      </w:r>
      <w:r w:rsidRPr="00A12DFC">
        <w:rPr>
          <w:sz w:val="28"/>
          <w:szCs w:val="28"/>
        </w:rPr>
        <w:t>ồ</w:t>
      </w:r>
      <w:r w:rsidRPr="00A12DFC">
        <w:rPr>
          <w:sz w:val="28"/>
          <w:szCs w:val="28"/>
        </w:rPr>
        <w:t>ng.</w:t>
      </w:r>
    </w:p>
    <w:p w:rsidR="006D1C42" w:rsidRPr="00A12DFC" w:rsidRDefault="00CB44A5" w:rsidP="00EF214B">
      <w:pPr>
        <w:spacing w:before="120" w:after="120" w:line="240" w:lineRule="auto"/>
        <w:ind w:firstLine="709"/>
        <w:jc w:val="both"/>
        <w:rPr>
          <w:sz w:val="28"/>
          <w:szCs w:val="28"/>
        </w:rPr>
      </w:pPr>
      <w:r w:rsidRPr="00A12DFC">
        <w:rPr>
          <w:sz w:val="28"/>
          <w:szCs w:val="28"/>
        </w:rPr>
        <w:t>- Quà c</w:t>
      </w:r>
      <w:r w:rsidRPr="00A12DFC">
        <w:rPr>
          <w:sz w:val="28"/>
          <w:szCs w:val="28"/>
        </w:rPr>
        <w:t>ủ</w:t>
      </w:r>
      <w:r w:rsidRPr="00A12DFC">
        <w:rPr>
          <w:sz w:val="28"/>
          <w:szCs w:val="28"/>
        </w:rPr>
        <w:t>a Ch</w:t>
      </w:r>
      <w:r w:rsidRPr="00A12DFC">
        <w:rPr>
          <w:sz w:val="28"/>
          <w:szCs w:val="28"/>
        </w:rPr>
        <w:t>ủ</w:t>
      </w:r>
      <w:r w:rsidRPr="00A12DFC">
        <w:rPr>
          <w:sz w:val="28"/>
          <w:szCs w:val="28"/>
        </w:rPr>
        <w:t xml:space="preserve"> t</w:t>
      </w:r>
      <w:r w:rsidRPr="00A12DFC">
        <w:rPr>
          <w:sz w:val="28"/>
          <w:szCs w:val="28"/>
        </w:rPr>
        <w:t>ị</w:t>
      </w:r>
      <w:r w:rsidRPr="00A12DFC">
        <w:rPr>
          <w:sz w:val="28"/>
          <w:szCs w:val="28"/>
        </w:rPr>
        <w:t>ch nư</w:t>
      </w:r>
      <w:r w:rsidRPr="00A12DFC">
        <w:rPr>
          <w:sz w:val="28"/>
          <w:szCs w:val="28"/>
        </w:rPr>
        <w:t>ớ</w:t>
      </w:r>
      <w:r w:rsidRPr="00A12DFC">
        <w:rPr>
          <w:sz w:val="28"/>
          <w:szCs w:val="28"/>
        </w:rPr>
        <w:t>c: 06 su</w:t>
      </w:r>
      <w:r w:rsidRPr="00A12DFC">
        <w:rPr>
          <w:sz w:val="28"/>
          <w:szCs w:val="28"/>
        </w:rPr>
        <w:t>ấ</w:t>
      </w:r>
      <w:r w:rsidRPr="00A12DFC">
        <w:rPr>
          <w:sz w:val="28"/>
          <w:szCs w:val="28"/>
        </w:rPr>
        <w:t>t, m</w:t>
      </w:r>
      <w:r w:rsidRPr="00A12DFC">
        <w:rPr>
          <w:sz w:val="28"/>
          <w:szCs w:val="28"/>
        </w:rPr>
        <w:t>ỗ</w:t>
      </w:r>
      <w:r w:rsidRPr="00A12DFC">
        <w:rPr>
          <w:sz w:val="28"/>
          <w:szCs w:val="28"/>
        </w:rPr>
        <w:t>i su</w:t>
      </w:r>
      <w:r w:rsidRPr="00A12DFC">
        <w:rPr>
          <w:sz w:val="28"/>
          <w:szCs w:val="28"/>
        </w:rPr>
        <w:t>ấ</w:t>
      </w:r>
      <w:r w:rsidRPr="00A12DFC">
        <w:rPr>
          <w:sz w:val="28"/>
          <w:szCs w:val="28"/>
        </w:rPr>
        <w:t>t tr</w:t>
      </w:r>
      <w:r w:rsidRPr="00A12DFC">
        <w:rPr>
          <w:sz w:val="28"/>
          <w:szCs w:val="28"/>
        </w:rPr>
        <w:t>ị</w:t>
      </w:r>
      <w:r w:rsidRPr="00A12DFC">
        <w:rPr>
          <w:sz w:val="28"/>
          <w:szCs w:val="28"/>
        </w:rPr>
        <w:t xml:space="preserve"> giá 300.000 đ</w:t>
      </w:r>
      <w:r w:rsidRPr="00A12DFC">
        <w:rPr>
          <w:sz w:val="28"/>
          <w:szCs w:val="28"/>
        </w:rPr>
        <w:t>ồ</w:t>
      </w:r>
      <w:r w:rsidRPr="00A12DFC">
        <w:rPr>
          <w:sz w:val="28"/>
          <w:szCs w:val="28"/>
        </w:rPr>
        <w:t>ng; t</w:t>
      </w:r>
      <w:r w:rsidRPr="00A12DFC">
        <w:rPr>
          <w:sz w:val="28"/>
          <w:szCs w:val="28"/>
        </w:rPr>
        <w:t>ổ</w:t>
      </w:r>
      <w:r w:rsidRPr="00A12DFC">
        <w:rPr>
          <w:sz w:val="28"/>
          <w:szCs w:val="28"/>
        </w:rPr>
        <w:t>ng kinh phí 1.800.000 đ</w:t>
      </w:r>
      <w:r w:rsidRPr="00A12DFC">
        <w:rPr>
          <w:sz w:val="28"/>
          <w:szCs w:val="28"/>
        </w:rPr>
        <w:t>ồ</w:t>
      </w:r>
      <w:r w:rsidRPr="00A12DFC">
        <w:rPr>
          <w:sz w:val="28"/>
          <w:szCs w:val="28"/>
        </w:rPr>
        <w:t>ng.</w:t>
      </w:r>
    </w:p>
    <w:p w:rsidR="006D1C42" w:rsidRPr="00A77760" w:rsidRDefault="00261E58" w:rsidP="00EF214B">
      <w:pPr>
        <w:spacing w:before="120" w:after="120" w:line="240" w:lineRule="auto"/>
        <w:ind w:firstLine="709"/>
        <w:jc w:val="both"/>
        <w:rPr>
          <w:b/>
          <w:sz w:val="28"/>
          <w:szCs w:val="28"/>
        </w:rPr>
      </w:pPr>
      <w:r w:rsidRPr="00A77760">
        <w:rPr>
          <w:b/>
          <w:sz w:val="28"/>
          <w:szCs w:val="28"/>
        </w:rPr>
        <w:t xml:space="preserve">2. </w:t>
      </w:r>
      <w:r w:rsidR="00E626B1" w:rsidRPr="00A77760">
        <w:rPr>
          <w:b/>
          <w:sz w:val="28"/>
          <w:szCs w:val="28"/>
        </w:rPr>
        <w:t>Đối với người cao tuổi</w:t>
      </w:r>
    </w:p>
    <w:p w:rsidR="00E626B1" w:rsidRPr="00A12DFC" w:rsidRDefault="00A77760" w:rsidP="00EF214B">
      <w:pPr>
        <w:spacing w:before="120" w:after="120" w:line="240" w:lineRule="auto"/>
        <w:ind w:firstLine="709"/>
        <w:jc w:val="both"/>
        <w:rPr>
          <w:sz w:val="28"/>
          <w:szCs w:val="28"/>
        </w:rPr>
      </w:pPr>
      <w:r w:rsidRPr="00A77760">
        <w:rPr>
          <w:sz w:val="28"/>
          <w:szCs w:val="28"/>
        </w:rPr>
        <w:t>Tặng quà chúc thọ, mừng thọ năm 2026 cho người cao tuổi (tổng số 21 người) của UBND xã với tổng số tiền là 8.450.000</w:t>
      </w:r>
      <w:r>
        <w:rPr>
          <w:sz w:val="28"/>
          <w:szCs w:val="28"/>
        </w:rPr>
        <w:t xml:space="preserve"> đồng.</w:t>
      </w:r>
    </w:p>
    <w:p w:rsidR="006D1C42" w:rsidRPr="00A12DFC" w:rsidRDefault="00CB44A5" w:rsidP="00EF214B">
      <w:pPr>
        <w:spacing w:before="120" w:after="120" w:line="240" w:lineRule="auto"/>
        <w:ind w:firstLine="709"/>
        <w:jc w:val="both"/>
        <w:rPr>
          <w:sz w:val="28"/>
          <w:szCs w:val="28"/>
        </w:rPr>
      </w:pPr>
      <w:r w:rsidRPr="00A12DFC">
        <w:rPr>
          <w:sz w:val="28"/>
          <w:szCs w:val="28"/>
        </w:rPr>
        <w:t>Các ph</w:t>
      </w:r>
      <w:r w:rsidRPr="00A12DFC">
        <w:rPr>
          <w:sz w:val="28"/>
          <w:szCs w:val="28"/>
        </w:rPr>
        <w:t>ầ</w:t>
      </w:r>
      <w:r w:rsidRPr="00A12DFC">
        <w:rPr>
          <w:sz w:val="28"/>
          <w:szCs w:val="28"/>
        </w:rPr>
        <w:t>n quà đư</w:t>
      </w:r>
      <w:r w:rsidRPr="00A12DFC">
        <w:rPr>
          <w:sz w:val="28"/>
          <w:szCs w:val="28"/>
        </w:rPr>
        <w:t>ợ</w:t>
      </w:r>
      <w:r w:rsidRPr="00A12DFC">
        <w:rPr>
          <w:sz w:val="28"/>
          <w:szCs w:val="28"/>
        </w:rPr>
        <w:t>c trao t</w:t>
      </w:r>
      <w:r w:rsidRPr="00A12DFC">
        <w:rPr>
          <w:sz w:val="28"/>
          <w:szCs w:val="28"/>
        </w:rPr>
        <w:t>r</w:t>
      </w:r>
      <w:r w:rsidRPr="00A12DFC">
        <w:rPr>
          <w:sz w:val="28"/>
          <w:szCs w:val="28"/>
        </w:rPr>
        <w:t>ự</w:t>
      </w:r>
      <w:r w:rsidRPr="00A12DFC">
        <w:rPr>
          <w:sz w:val="28"/>
          <w:szCs w:val="28"/>
        </w:rPr>
        <w:t>c ti</w:t>
      </w:r>
      <w:r w:rsidRPr="00A12DFC">
        <w:rPr>
          <w:sz w:val="28"/>
          <w:szCs w:val="28"/>
        </w:rPr>
        <w:t>ế</w:t>
      </w:r>
      <w:r w:rsidRPr="00A12DFC">
        <w:rPr>
          <w:sz w:val="28"/>
          <w:szCs w:val="28"/>
        </w:rPr>
        <w:t>p, đ</w:t>
      </w:r>
      <w:r w:rsidRPr="00A12DFC">
        <w:rPr>
          <w:sz w:val="28"/>
          <w:szCs w:val="28"/>
        </w:rPr>
        <w:t>ả</w:t>
      </w:r>
      <w:r w:rsidRPr="00A12DFC">
        <w:rPr>
          <w:sz w:val="28"/>
          <w:szCs w:val="28"/>
        </w:rPr>
        <w:t>m b</w:t>
      </w:r>
      <w:r w:rsidRPr="00A12DFC">
        <w:rPr>
          <w:sz w:val="28"/>
          <w:szCs w:val="28"/>
        </w:rPr>
        <w:t>ả</w:t>
      </w:r>
      <w:r w:rsidRPr="00A12DFC">
        <w:rPr>
          <w:sz w:val="28"/>
          <w:szCs w:val="28"/>
        </w:rPr>
        <w:t>o k</w:t>
      </w:r>
      <w:r w:rsidRPr="00A12DFC">
        <w:rPr>
          <w:sz w:val="28"/>
          <w:szCs w:val="28"/>
        </w:rPr>
        <w:t>ị</w:t>
      </w:r>
      <w:r w:rsidRPr="00A12DFC">
        <w:rPr>
          <w:sz w:val="28"/>
          <w:szCs w:val="28"/>
        </w:rPr>
        <w:t>p th</w:t>
      </w:r>
      <w:r w:rsidRPr="00A12DFC">
        <w:rPr>
          <w:sz w:val="28"/>
          <w:szCs w:val="28"/>
        </w:rPr>
        <w:t>ờ</w:t>
      </w:r>
      <w:r w:rsidRPr="00A12DFC">
        <w:rPr>
          <w:sz w:val="28"/>
          <w:szCs w:val="28"/>
        </w:rPr>
        <w:t>i, đúng đ</w:t>
      </w:r>
      <w:r w:rsidRPr="00A12DFC">
        <w:rPr>
          <w:sz w:val="28"/>
          <w:szCs w:val="28"/>
        </w:rPr>
        <w:t>ố</w:t>
      </w:r>
      <w:r w:rsidRPr="00A12DFC">
        <w:rPr>
          <w:sz w:val="28"/>
          <w:szCs w:val="28"/>
        </w:rPr>
        <w:t>i tư</w:t>
      </w:r>
      <w:r w:rsidRPr="00A12DFC">
        <w:rPr>
          <w:sz w:val="28"/>
          <w:szCs w:val="28"/>
        </w:rPr>
        <w:t>ợ</w:t>
      </w:r>
      <w:r w:rsidRPr="00A12DFC">
        <w:rPr>
          <w:sz w:val="28"/>
          <w:szCs w:val="28"/>
        </w:rPr>
        <w:t>ng, đúng ch</w:t>
      </w:r>
      <w:r w:rsidRPr="00A12DFC">
        <w:rPr>
          <w:sz w:val="28"/>
          <w:szCs w:val="28"/>
        </w:rPr>
        <w:t>ế</w:t>
      </w:r>
      <w:r w:rsidRPr="00A12DFC">
        <w:rPr>
          <w:sz w:val="28"/>
          <w:szCs w:val="28"/>
        </w:rPr>
        <w:t xml:space="preserve"> đ</w:t>
      </w:r>
      <w:r w:rsidRPr="00A12DFC">
        <w:rPr>
          <w:sz w:val="28"/>
          <w:szCs w:val="28"/>
        </w:rPr>
        <w:t>ộ</w:t>
      </w:r>
      <w:r w:rsidRPr="00A12DFC">
        <w:rPr>
          <w:sz w:val="28"/>
          <w:szCs w:val="28"/>
        </w:rPr>
        <w:t>; không phát sinh khi</w:t>
      </w:r>
      <w:r w:rsidRPr="00A12DFC">
        <w:rPr>
          <w:sz w:val="28"/>
          <w:szCs w:val="28"/>
        </w:rPr>
        <w:t>ế</w:t>
      </w:r>
      <w:r w:rsidRPr="00A12DFC">
        <w:rPr>
          <w:sz w:val="28"/>
          <w:szCs w:val="28"/>
        </w:rPr>
        <w:t>u n</w:t>
      </w:r>
      <w:r w:rsidRPr="00A12DFC">
        <w:rPr>
          <w:sz w:val="28"/>
          <w:szCs w:val="28"/>
        </w:rPr>
        <w:t>ạ</w:t>
      </w:r>
      <w:r w:rsidRPr="00A12DFC">
        <w:rPr>
          <w:sz w:val="28"/>
          <w:szCs w:val="28"/>
        </w:rPr>
        <w:t>i, ki</w:t>
      </w:r>
      <w:r w:rsidRPr="00A12DFC">
        <w:rPr>
          <w:sz w:val="28"/>
          <w:szCs w:val="28"/>
        </w:rPr>
        <w:t>ế</w:t>
      </w:r>
      <w:r w:rsidRPr="00A12DFC">
        <w:rPr>
          <w:sz w:val="28"/>
          <w:szCs w:val="28"/>
        </w:rPr>
        <w:t>n ngh</w:t>
      </w:r>
      <w:r w:rsidRPr="00A12DFC">
        <w:rPr>
          <w:sz w:val="28"/>
          <w:szCs w:val="28"/>
        </w:rPr>
        <w:t>ị</w:t>
      </w:r>
      <w:r w:rsidRPr="00A12DFC">
        <w:rPr>
          <w:sz w:val="28"/>
          <w:szCs w:val="28"/>
        </w:rPr>
        <w:t>.</w:t>
      </w:r>
    </w:p>
    <w:p w:rsidR="006D1C42" w:rsidRPr="00A77760" w:rsidRDefault="00CB44A5" w:rsidP="00EF214B">
      <w:pPr>
        <w:spacing w:before="120" w:after="120" w:line="240" w:lineRule="auto"/>
        <w:ind w:firstLine="709"/>
        <w:jc w:val="both"/>
        <w:rPr>
          <w:b/>
          <w:sz w:val="28"/>
          <w:szCs w:val="28"/>
        </w:rPr>
      </w:pPr>
      <w:r w:rsidRPr="00A77760">
        <w:rPr>
          <w:b/>
          <w:sz w:val="28"/>
          <w:szCs w:val="28"/>
        </w:rPr>
        <w:t>III. ĐÁNH GIÁ</w:t>
      </w:r>
    </w:p>
    <w:p w:rsidR="00D22F19" w:rsidRPr="00EF214B" w:rsidRDefault="005C3DEE" w:rsidP="00EF214B">
      <w:pPr>
        <w:spacing w:before="120" w:after="120" w:line="240" w:lineRule="auto"/>
        <w:ind w:firstLine="709"/>
        <w:jc w:val="both"/>
        <w:rPr>
          <w:b/>
          <w:sz w:val="28"/>
          <w:szCs w:val="28"/>
        </w:rPr>
      </w:pPr>
      <w:r w:rsidRPr="00EF214B">
        <w:rPr>
          <w:b/>
          <w:sz w:val="28"/>
          <w:szCs w:val="28"/>
        </w:rPr>
        <w:t xml:space="preserve">1. </w:t>
      </w:r>
      <w:r w:rsidR="00D22F19" w:rsidRPr="00EF214B">
        <w:rPr>
          <w:b/>
          <w:sz w:val="28"/>
          <w:szCs w:val="28"/>
        </w:rPr>
        <w:t>Kết quả đạt được</w:t>
      </w:r>
    </w:p>
    <w:p w:rsidR="00D22F19" w:rsidRPr="00EF214B" w:rsidRDefault="00D22F19" w:rsidP="00EF214B">
      <w:pPr>
        <w:spacing w:before="120" w:after="120" w:line="240" w:lineRule="auto"/>
        <w:ind w:firstLine="709"/>
        <w:jc w:val="both"/>
        <w:rPr>
          <w:sz w:val="28"/>
          <w:szCs w:val="28"/>
        </w:rPr>
      </w:pPr>
      <w:r w:rsidRPr="00EF214B">
        <w:rPr>
          <w:sz w:val="28"/>
          <w:szCs w:val="28"/>
        </w:rPr>
        <w:t xml:space="preserve">Công tác thăm hỏi, tặng quà được tổ chức nghiêm túc, chu đáo, thể hiện sự quan tâm sâu sắc của Đảng, Nhà nước và các cấp chính quyền đối với </w:t>
      </w:r>
      <w:r w:rsidR="00414421" w:rsidRPr="00EF214B">
        <w:rPr>
          <w:sz w:val="28"/>
          <w:szCs w:val="28"/>
        </w:rPr>
        <w:t xml:space="preserve">các gia đình chính sách, </w:t>
      </w:r>
      <w:r w:rsidRPr="00EF214B">
        <w:rPr>
          <w:sz w:val="28"/>
          <w:szCs w:val="28"/>
        </w:rPr>
        <w:t xml:space="preserve">người có công. Hoạt động có ý nghĩa chính trị, xã hội và nhân văn sâu </w:t>
      </w:r>
      <w:bookmarkStart w:id="0" w:name="_GoBack"/>
      <w:bookmarkEnd w:id="0"/>
      <w:r w:rsidRPr="00EF214B">
        <w:rPr>
          <w:sz w:val="28"/>
          <w:szCs w:val="28"/>
        </w:rPr>
        <w:t xml:space="preserve">sắc; góp phần củng cố khối đại đoàn kết toàn dân tộc, tăng cường niềm </w:t>
      </w:r>
      <w:r w:rsidRPr="00EF214B">
        <w:rPr>
          <w:sz w:val="28"/>
          <w:szCs w:val="28"/>
        </w:rPr>
        <w:lastRenderedPageBreak/>
        <w:t>tin của Nhân dân đối với sự lãnh đạo của Đảng và quản lý của Nhà nước; giữ vững ổn định chính trị, trật tự an toàn xã hội trên địa bàn.</w:t>
      </w:r>
    </w:p>
    <w:p w:rsidR="00D22F19" w:rsidRPr="00EF214B" w:rsidRDefault="009E0E35" w:rsidP="00EF214B">
      <w:pPr>
        <w:spacing w:before="120" w:after="120" w:line="240" w:lineRule="auto"/>
        <w:ind w:firstLine="709"/>
        <w:jc w:val="both"/>
        <w:rPr>
          <w:b/>
          <w:sz w:val="28"/>
          <w:szCs w:val="28"/>
        </w:rPr>
      </w:pPr>
      <w:r w:rsidRPr="00EF214B">
        <w:rPr>
          <w:b/>
          <w:sz w:val="28"/>
          <w:szCs w:val="28"/>
        </w:rPr>
        <w:t xml:space="preserve">2. </w:t>
      </w:r>
      <w:r w:rsidR="00D22F19" w:rsidRPr="00EF214B">
        <w:rPr>
          <w:b/>
          <w:sz w:val="28"/>
          <w:szCs w:val="28"/>
        </w:rPr>
        <w:t>Khó khăn, hạn chế</w:t>
      </w:r>
    </w:p>
    <w:p w:rsidR="00D22F19" w:rsidRPr="00EF214B" w:rsidRDefault="00D22F19" w:rsidP="00EF214B">
      <w:pPr>
        <w:spacing w:before="120" w:after="120" w:line="240" w:lineRule="auto"/>
        <w:ind w:firstLine="709"/>
        <w:jc w:val="both"/>
        <w:rPr>
          <w:sz w:val="28"/>
          <w:szCs w:val="28"/>
        </w:rPr>
      </w:pPr>
      <w:r w:rsidRPr="00EF214B">
        <w:rPr>
          <w:sz w:val="28"/>
          <w:szCs w:val="28"/>
        </w:rPr>
        <w:t>Địa bàn rộng, nhiều bản xa trung tâm; điều kiện thời tiết, giao thông ảnh hưởng đến việc di chuyển. Tuy nhiên, UBND xã đã chủ động khắc phục, đảm bảo hoàn thành việc trao quà đúng tiến độ.</w:t>
      </w:r>
    </w:p>
    <w:p w:rsidR="00D22F19" w:rsidRPr="00EF214B" w:rsidRDefault="00D22F19" w:rsidP="00EF214B">
      <w:pPr>
        <w:spacing w:before="120" w:after="120" w:line="240" w:lineRule="auto"/>
        <w:ind w:firstLine="709"/>
        <w:jc w:val="both"/>
        <w:rPr>
          <w:b/>
          <w:sz w:val="28"/>
          <w:szCs w:val="28"/>
        </w:rPr>
      </w:pPr>
      <w:r w:rsidRPr="00EF214B">
        <w:rPr>
          <w:b/>
          <w:sz w:val="28"/>
          <w:szCs w:val="28"/>
        </w:rPr>
        <w:t>IV. NHIỆM VỤ TRỌNG TÂM THỜI GIAN TỚI</w:t>
      </w:r>
    </w:p>
    <w:p w:rsidR="00D22F19" w:rsidRPr="00EF214B" w:rsidRDefault="00D22F19" w:rsidP="00EF214B">
      <w:pPr>
        <w:spacing w:before="120" w:after="120" w:line="240" w:lineRule="auto"/>
        <w:ind w:firstLine="709"/>
        <w:jc w:val="both"/>
        <w:rPr>
          <w:spacing w:val="-8"/>
          <w:sz w:val="28"/>
          <w:szCs w:val="28"/>
        </w:rPr>
      </w:pPr>
      <w:r w:rsidRPr="00EF214B">
        <w:rPr>
          <w:spacing w:val="-8"/>
          <w:sz w:val="28"/>
          <w:szCs w:val="28"/>
        </w:rPr>
        <w:t>Tiếp tục thực hiện đầy đủ, kịp thời các chế độ, chính sách ưu đãi theo quy định.</w:t>
      </w:r>
    </w:p>
    <w:p w:rsidR="00D22F19" w:rsidRPr="00EF214B" w:rsidRDefault="00D22F19" w:rsidP="00EF214B">
      <w:pPr>
        <w:spacing w:before="120" w:after="120" w:line="240" w:lineRule="auto"/>
        <w:ind w:firstLine="709"/>
        <w:jc w:val="both"/>
        <w:rPr>
          <w:sz w:val="28"/>
          <w:szCs w:val="28"/>
        </w:rPr>
      </w:pPr>
      <w:r w:rsidRPr="00EF214B">
        <w:rPr>
          <w:sz w:val="28"/>
          <w:szCs w:val="28"/>
        </w:rPr>
        <w:t>Tăng cường công tác rà soát, cập nhật hồ sơ, quản lý đối tượng.</w:t>
      </w:r>
    </w:p>
    <w:p w:rsidR="00D22F19" w:rsidRPr="00EF214B" w:rsidRDefault="00D22F19" w:rsidP="00EF214B">
      <w:pPr>
        <w:spacing w:before="120" w:after="120" w:line="240" w:lineRule="auto"/>
        <w:ind w:firstLine="709"/>
        <w:jc w:val="both"/>
        <w:rPr>
          <w:sz w:val="28"/>
          <w:szCs w:val="28"/>
        </w:rPr>
      </w:pPr>
      <w:r w:rsidRPr="00EF214B">
        <w:rPr>
          <w:sz w:val="28"/>
          <w:szCs w:val="28"/>
        </w:rPr>
        <w:t>Đẩy mạnh phong trào “Đền ơn đáp nghĩa”, huy động các nguồn lực xã hội hóa chăm lo đời sống gia đình chính sách.</w:t>
      </w:r>
    </w:p>
    <w:p w:rsidR="00D22F19" w:rsidRPr="00EF214B" w:rsidRDefault="00D22F19" w:rsidP="00EF214B">
      <w:pPr>
        <w:spacing w:before="120" w:after="120" w:line="240" w:lineRule="auto"/>
        <w:ind w:firstLine="709"/>
        <w:jc w:val="both"/>
        <w:rPr>
          <w:sz w:val="28"/>
          <w:szCs w:val="28"/>
        </w:rPr>
      </w:pPr>
      <w:r w:rsidRPr="00EF214B">
        <w:rPr>
          <w:sz w:val="28"/>
          <w:szCs w:val="28"/>
        </w:rPr>
        <w:t>Kịp thời nắm bắt tâm tư, nguyện vọng, không để phát sinh vấn đề phức tạp liên quan đến</w:t>
      </w:r>
      <w:r w:rsidR="009A6AB4" w:rsidRPr="00EF214B">
        <w:rPr>
          <w:sz w:val="28"/>
          <w:szCs w:val="28"/>
        </w:rPr>
        <w:t xml:space="preserve"> chế độ, chính sách</w:t>
      </w:r>
      <w:r w:rsidRPr="00EF214B">
        <w:rPr>
          <w:sz w:val="28"/>
          <w:szCs w:val="28"/>
        </w:rPr>
        <w:t>.</w:t>
      </w:r>
    </w:p>
    <w:p w:rsidR="00D22F19" w:rsidRDefault="00D22F19" w:rsidP="00EF214B">
      <w:pPr>
        <w:spacing w:before="120" w:after="120" w:line="240" w:lineRule="auto"/>
        <w:ind w:firstLine="709"/>
        <w:jc w:val="both"/>
        <w:rPr>
          <w:rFonts w:cs="Times New Roman"/>
          <w:sz w:val="28"/>
          <w:szCs w:val="28"/>
        </w:rPr>
      </w:pPr>
      <w:r w:rsidRPr="00EB0E8E">
        <w:rPr>
          <w:rFonts w:cs="Times New Roman"/>
          <w:sz w:val="28"/>
          <w:szCs w:val="28"/>
        </w:rPr>
        <w:t>Trên đây là Báo cáo kết quả tổ chức thăm hỏi, tặng quà gia đình chính sách, người có công với cách mạng nhân dịp Tết Nguyên đán năm 2026 của UBND xã Mù Cả./.</w:t>
      </w:r>
    </w:p>
    <w:tbl>
      <w:tblPr>
        <w:tblW w:w="0" w:type="auto"/>
        <w:tblInd w:w="108" w:type="dxa"/>
        <w:tblLook w:val="04A0" w:firstRow="1" w:lastRow="0" w:firstColumn="1" w:lastColumn="0" w:noHBand="0" w:noVBand="1"/>
      </w:tblPr>
      <w:tblGrid>
        <w:gridCol w:w="5003"/>
        <w:gridCol w:w="4177"/>
      </w:tblGrid>
      <w:tr w:rsidR="00B2537C" w:rsidRPr="0038648B" w:rsidTr="00F00D74">
        <w:tc>
          <w:tcPr>
            <w:tcW w:w="5103" w:type="dxa"/>
            <w:hideMark/>
          </w:tcPr>
          <w:p w:rsidR="00EB0E8E" w:rsidRPr="00AA2957" w:rsidRDefault="00EB0E8E" w:rsidP="00B2537C">
            <w:pPr>
              <w:widowControl w:val="0"/>
              <w:spacing w:after="0" w:line="240" w:lineRule="auto"/>
              <w:rPr>
                <w:rFonts w:eastAsia="MS Mincho" w:cs="Times New Roman"/>
                <w:b/>
                <w:bCs/>
                <w:i/>
                <w:sz w:val="24"/>
                <w:szCs w:val="24"/>
                <w:lang w:val="pt-BR" w:eastAsia="en-GB"/>
              </w:rPr>
            </w:pPr>
            <w:r w:rsidRPr="00AA2957">
              <w:rPr>
                <w:rFonts w:eastAsia="MS Mincho" w:cs="Times New Roman"/>
                <w:b/>
                <w:bCs/>
                <w:i/>
                <w:sz w:val="24"/>
                <w:szCs w:val="24"/>
                <w:lang w:val="pt-BR" w:eastAsia="en-GB"/>
              </w:rPr>
              <w:t>Nơi nhận:</w:t>
            </w:r>
          </w:p>
          <w:p w:rsidR="00EB0E8E" w:rsidRPr="00B2537C" w:rsidRDefault="00EB0E8E" w:rsidP="00B2537C">
            <w:pPr>
              <w:widowControl w:val="0"/>
              <w:spacing w:after="0" w:line="240" w:lineRule="auto"/>
              <w:rPr>
                <w:rFonts w:eastAsia="MS Mincho" w:cs="Times New Roman"/>
                <w:iCs/>
                <w:sz w:val="22"/>
                <w:lang w:val="pt-BR" w:eastAsia="en-GB"/>
              </w:rPr>
            </w:pPr>
            <w:r w:rsidRPr="00B2537C">
              <w:rPr>
                <w:rFonts w:eastAsia="MS Mincho" w:cs="Times New Roman"/>
                <w:iCs/>
                <w:sz w:val="22"/>
                <w:lang w:val="pt-BR" w:eastAsia="en-GB"/>
              </w:rPr>
              <w:t xml:space="preserve">- </w:t>
            </w:r>
            <w:r w:rsidR="00B2537C" w:rsidRPr="00B2537C">
              <w:rPr>
                <w:rFonts w:eastAsia="MS Mincho" w:cs="Times New Roman"/>
                <w:iCs/>
                <w:sz w:val="22"/>
                <w:lang w:val="pt-BR" w:eastAsia="en-GB"/>
              </w:rPr>
              <w:t>Các cơ quan, đơn vị trên địa bàn xã</w:t>
            </w:r>
            <w:r w:rsidRPr="00B2537C">
              <w:rPr>
                <w:rFonts w:eastAsia="MS Mincho" w:cs="Times New Roman"/>
                <w:iCs/>
                <w:sz w:val="22"/>
                <w:lang w:val="pt-BR" w:eastAsia="en-GB"/>
              </w:rPr>
              <w:t xml:space="preserve">; </w:t>
            </w:r>
          </w:p>
          <w:p w:rsidR="00B2537C" w:rsidRPr="00B2537C" w:rsidRDefault="00B2537C" w:rsidP="00B2537C">
            <w:pPr>
              <w:widowControl w:val="0"/>
              <w:spacing w:after="0" w:line="240" w:lineRule="auto"/>
              <w:rPr>
                <w:rFonts w:eastAsia="MS Mincho" w:cs="Times New Roman"/>
                <w:iCs/>
                <w:sz w:val="22"/>
                <w:lang w:val="pt-BR" w:eastAsia="en-GB"/>
              </w:rPr>
            </w:pPr>
            <w:r w:rsidRPr="00B2537C">
              <w:rPr>
                <w:rFonts w:eastAsia="MS Mincho" w:cs="Times New Roman"/>
                <w:iCs/>
                <w:sz w:val="22"/>
                <w:lang w:val="pt-BR" w:eastAsia="en-GB"/>
              </w:rPr>
              <w:t>- Chủ tịch, các PCT xã;</w:t>
            </w:r>
          </w:p>
          <w:p w:rsidR="00EB0E8E" w:rsidRPr="0038648B" w:rsidRDefault="00EB0E8E" w:rsidP="00B2537C">
            <w:pPr>
              <w:widowControl w:val="0"/>
              <w:spacing w:after="0" w:line="240" w:lineRule="auto"/>
              <w:rPr>
                <w:rFonts w:eastAsia="MS Mincho" w:cs="Times New Roman"/>
                <w:b/>
                <w:bCs/>
                <w:sz w:val="28"/>
                <w:szCs w:val="28"/>
                <w:lang w:val="en-GB" w:eastAsia="en-GB"/>
              </w:rPr>
            </w:pPr>
            <w:r w:rsidRPr="00B2537C">
              <w:rPr>
                <w:rFonts w:eastAsia="MS Mincho" w:cs="Times New Roman"/>
                <w:iCs/>
                <w:sz w:val="22"/>
                <w:lang w:val="en-GB" w:eastAsia="en-GB"/>
              </w:rPr>
              <w:t>- Lưu: VT.</w:t>
            </w:r>
            <w:r w:rsidRPr="0038648B">
              <w:rPr>
                <w:rFonts w:eastAsia="MS Mincho" w:cs="Times New Roman"/>
                <w:b/>
                <w:iCs/>
                <w:sz w:val="28"/>
                <w:szCs w:val="28"/>
                <w:lang w:val="en-GB" w:eastAsia="en-GB"/>
              </w:rPr>
              <w:t xml:space="preserve">  </w:t>
            </w:r>
          </w:p>
        </w:tc>
        <w:tc>
          <w:tcPr>
            <w:tcW w:w="4253" w:type="dxa"/>
          </w:tcPr>
          <w:p w:rsidR="00EB0E8E" w:rsidRDefault="00EB0E8E" w:rsidP="00B2537C">
            <w:pPr>
              <w:widowControl w:val="0"/>
              <w:spacing w:after="0" w:line="240" w:lineRule="auto"/>
              <w:jc w:val="center"/>
              <w:rPr>
                <w:rFonts w:eastAsia="MS Mincho" w:cs="Times New Roman"/>
                <w:b/>
                <w:bCs/>
                <w:szCs w:val="26"/>
                <w:lang w:val="en-GB" w:eastAsia="en-GB"/>
              </w:rPr>
            </w:pPr>
            <w:r>
              <w:rPr>
                <w:rFonts w:eastAsia="MS Mincho" w:cs="Times New Roman"/>
                <w:b/>
                <w:bCs/>
                <w:szCs w:val="26"/>
                <w:lang w:val="en-GB" w:eastAsia="en-GB"/>
              </w:rPr>
              <w:t>TM. ỦY BAN NHÂN DÂN</w:t>
            </w:r>
          </w:p>
          <w:p w:rsidR="00EB0E8E" w:rsidRDefault="00EB0E8E" w:rsidP="00B2537C">
            <w:pPr>
              <w:widowControl w:val="0"/>
              <w:spacing w:after="0" w:line="240" w:lineRule="auto"/>
              <w:jc w:val="center"/>
              <w:rPr>
                <w:rFonts w:eastAsia="MS Mincho" w:cs="Times New Roman"/>
                <w:b/>
                <w:bCs/>
                <w:szCs w:val="26"/>
                <w:lang w:val="en-GB" w:eastAsia="en-GB"/>
              </w:rPr>
            </w:pPr>
            <w:r>
              <w:rPr>
                <w:rFonts w:eastAsia="MS Mincho" w:cs="Times New Roman"/>
                <w:b/>
                <w:bCs/>
                <w:szCs w:val="26"/>
                <w:lang w:val="en-GB" w:eastAsia="en-GB"/>
              </w:rPr>
              <w:t xml:space="preserve">KT. </w:t>
            </w:r>
            <w:r>
              <w:rPr>
                <w:rFonts w:eastAsia="MS Mincho" w:cs="Times New Roman"/>
                <w:b/>
                <w:bCs/>
                <w:szCs w:val="26"/>
                <w:lang w:val="en-GB" w:eastAsia="en-GB"/>
              </w:rPr>
              <w:t>CHỦ TỊCH</w:t>
            </w:r>
          </w:p>
          <w:p w:rsidR="00EB0E8E" w:rsidRPr="0038648B" w:rsidRDefault="00EB0E8E" w:rsidP="00B2537C">
            <w:pPr>
              <w:widowControl w:val="0"/>
              <w:spacing w:after="0" w:line="240" w:lineRule="auto"/>
              <w:jc w:val="center"/>
              <w:rPr>
                <w:rFonts w:eastAsia="MS Mincho" w:cs="Times New Roman"/>
                <w:b/>
                <w:bCs/>
                <w:szCs w:val="26"/>
                <w:lang w:val="en-GB" w:eastAsia="en-GB"/>
              </w:rPr>
            </w:pPr>
            <w:r>
              <w:rPr>
                <w:rFonts w:eastAsia="MS Mincho" w:cs="Times New Roman"/>
                <w:b/>
                <w:bCs/>
                <w:szCs w:val="26"/>
                <w:lang w:val="en-GB" w:eastAsia="en-GB"/>
              </w:rPr>
              <w:t>PHÓ CHỦ TỊCH</w:t>
            </w:r>
          </w:p>
          <w:p w:rsidR="00EB0E8E" w:rsidRPr="0038648B" w:rsidRDefault="00EB0E8E" w:rsidP="00B2537C">
            <w:pPr>
              <w:widowControl w:val="0"/>
              <w:spacing w:after="0" w:line="240" w:lineRule="auto"/>
              <w:rPr>
                <w:rFonts w:eastAsia="MS Mincho" w:cs="Times New Roman"/>
                <w:b/>
                <w:bCs/>
                <w:sz w:val="28"/>
                <w:szCs w:val="28"/>
                <w:lang w:val="en-GB" w:eastAsia="en-GB"/>
              </w:rPr>
            </w:pPr>
          </w:p>
          <w:p w:rsidR="00EB0E8E" w:rsidRPr="0038648B" w:rsidRDefault="00EB0E8E" w:rsidP="00B2537C">
            <w:pPr>
              <w:widowControl w:val="0"/>
              <w:spacing w:after="0" w:line="240" w:lineRule="auto"/>
              <w:rPr>
                <w:rFonts w:eastAsia="MS Mincho" w:cs="Times New Roman"/>
                <w:b/>
                <w:bCs/>
                <w:sz w:val="28"/>
                <w:szCs w:val="28"/>
                <w:lang w:val="en-GB" w:eastAsia="en-GB"/>
              </w:rPr>
            </w:pPr>
          </w:p>
          <w:p w:rsidR="00EB0E8E" w:rsidRPr="0038648B" w:rsidRDefault="00EB0E8E" w:rsidP="00B2537C">
            <w:pPr>
              <w:widowControl w:val="0"/>
              <w:spacing w:after="0" w:line="240" w:lineRule="auto"/>
              <w:rPr>
                <w:rFonts w:eastAsia="MS Mincho" w:cs="Times New Roman"/>
                <w:b/>
                <w:bCs/>
                <w:sz w:val="28"/>
                <w:szCs w:val="28"/>
                <w:lang w:val="en-GB" w:eastAsia="en-GB"/>
              </w:rPr>
            </w:pPr>
          </w:p>
          <w:p w:rsidR="00EB0E8E" w:rsidRPr="0038648B" w:rsidRDefault="00EB0E8E" w:rsidP="00B2537C">
            <w:pPr>
              <w:widowControl w:val="0"/>
              <w:spacing w:after="0" w:line="240" w:lineRule="auto"/>
              <w:rPr>
                <w:rFonts w:eastAsia="MS Mincho" w:cs="Times New Roman"/>
                <w:b/>
                <w:bCs/>
                <w:sz w:val="28"/>
                <w:szCs w:val="28"/>
                <w:lang w:val="en-GB" w:eastAsia="en-GB"/>
              </w:rPr>
            </w:pPr>
          </w:p>
          <w:p w:rsidR="00EB0E8E" w:rsidRPr="0038648B" w:rsidRDefault="00EB0E8E" w:rsidP="00B2537C">
            <w:pPr>
              <w:widowControl w:val="0"/>
              <w:spacing w:after="0" w:line="240" w:lineRule="auto"/>
              <w:jc w:val="center"/>
              <w:rPr>
                <w:rFonts w:eastAsia="MS Mincho" w:cs="Times New Roman"/>
                <w:b/>
                <w:bCs/>
                <w:sz w:val="28"/>
                <w:szCs w:val="28"/>
                <w:lang w:val="en-GB" w:eastAsia="en-GB"/>
              </w:rPr>
            </w:pPr>
          </w:p>
          <w:p w:rsidR="00EB0E8E" w:rsidRPr="0038648B" w:rsidRDefault="00B2537C" w:rsidP="00B2537C">
            <w:pPr>
              <w:widowControl w:val="0"/>
              <w:spacing w:after="0" w:line="240" w:lineRule="auto"/>
              <w:jc w:val="center"/>
              <w:rPr>
                <w:rFonts w:eastAsia="MS Mincho" w:cs="Times New Roman"/>
                <w:b/>
                <w:bCs/>
                <w:sz w:val="28"/>
                <w:szCs w:val="28"/>
                <w:lang w:val="en-GB" w:eastAsia="en-GB"/>
              </w:rPr>
            </w:pPr>
            <w:r>
              <w:rPr>
                <w:rFonts w:eastAsia="MS Mincho" w:cs="Times New Roman"/>
                <w:b/>
                <w:bCs/>
                <w:sz w:val="28"/>
                <w:szCs w:val="28"/>
                <w:lang w:val="en-GB" w:eastAsia="en-GB"/>
              </w:rPr>
              <w:t>Hà Đình Nhuận</w:t>
            </w:r>
          </w:p>
        </w:tc>
      </w:tr>
    </w:tbl>
    <w:p w:rsidR="00EB0E8E" w:rsidRDefault="00EB0E8E" w:rsidP="00EF214B">
      <w:pPr>
        <w:spacing w:before="120" w:after="120" w:line="240" w:lineRule="auto"/>
        <w:ind w:firstLine="709"/>
        <w:jc w:val="both"/>
        <w:rPr>
          <w:rFonts w:cs="Times New Roman"/>
          <w:sz w:val="28"/>
          <w:szCs w:val="28"/>
        </w:rPr>
      </w:pPr>
    </w:p>
    <w:p w:rsidR="00EB0E8E" w:rsidRPr="00EB0E8E" w:rsidRDefault="00EB0E8E" w:rsidP="00EF214B">
      <w:pPr>
        <w:spacing w:before="120" w:after="120" w:line="240" w:lineRule="auto"/>
        <w:ind w:firstLine="709"/>
        <w:jc w:val="both"/>
        <w:rPr>
          <w:rFonts w:cs="Times New Roman"/>
          <w:sz w:val="28"/>
          <w:szCs w:val="28"/>
        </w:rPr>
      </w:pPr>
    </w:p>
    <w:sectPr w:rsidR="00EB0E8E" w:rsidRPr="00EB0E8E" w:rsidSect="006A69BE">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4A5" w:rsidRDefault="00CB44A5" w:rsidP="00EB0437">
      <w:pPr>
        <w:spacing w:after="0" w:line="240" w:lineRule="auto"/>
      </w:pPr>
      <w:r>
        <w:separator/>
      </w:r>
    </w:p>
  </w:endnote>
  <w:endnote w:type="continuationSeparator" w:id="0">
    <w:p w:rsidR="00CB44A5" w:rsidRDefault="00CB44A5" w:rsidP="00EB0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4A5" w:rsidRDefault="00CB44A5" w:rsidP="00EB0437">
      <w:pPr>
        <w:spacing w:after="0" w:line="240" w:lineRule="auto"/>
      </w:pPr>
      <w:r>
        <w:separator/>
      </w:r>
    </w:p>
  </w:footnote>
  <w:footnote w:type="continuationSeparator" w:id="0">
    <w:p w:rsidR="00CB44A5" w:rsidRDefault="00CB44A5" w:rsidP="00EB0437">
      <w:pPr>
        <w:spacing w:after="0" w:line="240" w:lineRule="auto"/>
      </w:pPr>
      <w:r>
        <w:continuationSeparator/>
      </w:r>
    </w:p>
  </w:footnote>
  <w:footnote w:id="1">
    <w:p w:rsidR="00EB0437" w:rsidRDefault="00EB0437">
      <w:pPr>
        <w:pStyle w:val="FootnoteText"/>
      </w:pPr>
      <w:r>
        <w:rPr>
          <w:rStyle w:val="FootnoteReference"/>
        </w:rPr>
        <w:footnoteRef/>
      </w:r>
      <w:r>
        <w:t xml:space="preserve"> Kế hoạch số 34/HK-UBND ngày 03/02/2026 Kế hoạch tổ chức thăm hỏi, tặng quà gia đình người có công với Cách mạng nhân dịp Tết Nguyên đán Bính Ngọ năm 2026</w:t>
      </w:r>
      <w:r w:rsidR="003A7413">
        <w:t>; Quyết định số 102/QĐ-UBND ngày 12/02/2026 về việc phê duyệt danh sách người cao tuổi được chúc thọ, mừng thị năm 2026 trên địa bàn xã Mù Cả.</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5C46776"/>
    <w:multiLevelType w:val="multilevel"/>
    <w:tmpl w:val="DF44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6D0C30"/>
    <w:multiLevelType w:val="multilevel"/>
    <w:tmpl w:val="7C96F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0D06EE"/>
    <w:multiLevelType w:val="multilevel"/>
    <w:tmpl w:val="290C27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61E58"/>
    <w:rsid w:val="0029639D"/>
    <w:rsid w:val="00326F90"/>
    <w:rsid w:val="003A7413"/>
    <w:rsid w:val="00414421"/>
    <w:rsid w:val="005C3DEE"/>
    <w:rsid w:val="005D2A2D"/>
    <w:rsid w:val="00665F82"/>
    <w:rsid w:val="006A69BE"/>
    <w:rsid w:val="006D1C42"/>
    <w:rsid w:val="009A6AB4"/>
    <w:rsid w:val="009E0E35"/>
    <w:rsid w:val="00A12DFC"/>
    <w:rsid w:val="00A77760"/>
    <w:rsid w:val="00A9519F"/>
    <w:rsid w:val="00AA1D8D"/>
    <w:rsid w:val="00B2335E"/>
    <w:rsid w:val="00B2537C"/>
    <w:rsid w:val="00B47730"/>
    <w:rsid w:val="00B937D3"/>
    <w:rsid w:val="00C02692"/>
    <w:rsid w:val="00CB0664"/>
    <w:rsid w:val="00CB44A5"/>
    <w:rsid w:val="00D22F19"/>
    <w:rsid w:val="00E12565"/>
    <w:rsid w:val="00E626B1"/>
    <w:rsid w:val="00EB0437"/>
    <w:rsid w:val="00EB0E8E"/>
    <w:rsid w:val="00EF214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uiPriority w:val="99"/>
    <w:semiHidden/>
    <w:unhideWhenUsed/>
    <w:rsid w:val="00EB04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0437"/>
    <w:rPr>
      <w:rFonts w:ascii="Times New Roman" w:hAnsi="Times New Roman"/>
      <w:sz w:val="20"/>
      <w:szCs w:val="20"/>
    </w:rPr>
  </w:style>
  <w:style w:type="character" w:styleId="FootnoteReference">
    <w:name w:val="footnote reference"/>
    <w:basedOn w:val="DefaultParagraphFont"/>
    <w:uiPriority w:val="99"/>
    <w:semiHidden/>
    <w:unhideWhenUsed/>
    <w:rsid w:val="00EB0437"/>
    <w:rPr>
      <w:vertAlign w:val="superscript"/>
    </w:rPr>
  </w:style>
  <w:style w:type="paragraph" w:styleId="NormalWeb">
    <w:name w:val="Normal (Web)"/>
    <w:basedOn w:val="Normal"/>
    <w:uiPriority w:val="99"/>
    <w:semiHidden/>
    <w:unhideWhenUsed/>
    <w:rsid w:val="00D22F19"/>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uiPriority w:val="99"/>
    <w:semiHidden/>
    <w:unhideWhenUsed/>
    <w:rsid w:val="00EB04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0437"/>
    <w:rPr>
      <w:rFonts w:ascii="Times New Roman" w:hAnsi="Times New Roman"/>
      <w:sz w:val="20"/>
      <w:szCs w:val="20"/>
    </w:rPr>
  </w:style>
  <w:style w:type="character" w:styleId="FootnoteReference">
    <w:name w:val="footnote reference"/>
    <w:basedOn w:val="DefaultParagraphFont"/>
    <w:uiPriority w:val="99"/>
    <w:semiHidden/>
    <w:unhideWhenUsed/>
    <w:rsid w:val="00EB0437"/>
    <w:rPr>
      <w:vertAlign w:val="superscript"/>
    </w:rPr>
  </w:style>
  <w:style w:type="paragraph" w:styleId="NormalWeb">
    <w:name w:val="Normal (Web)"/>
    <w:basedOn w:val="Normal"/>
    <w:uiPriority w:val="99"/>
    <w:semiHidden/>
    <w:unhideWhenUsed/>
    <w:rsid w:val="00D22F1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5189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C1448-BB4A-401F-9730-B8299B2DD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admin</cp:lastModifiedBy>
  <cp:revision>2</cp:revision>
  <dcterms:created xsi:type="dcterms:W3CDTF">2026-02-24T08:59:00Z</dcterms:created>
  <dcterms:modified xsi:type="dcterms:W3CDTF">2026-02-24T08:59:00Z</dcterms:modified>
</cp:coreProperties>
</file>